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r>
              <w:rPr>
                <w:rFonts w:hint="eastAsia" w:eastAsia="宋体"/>
                <w:lang w:val="en-US" w:eastAsia="zh-CN"/>
              </w:rPr>
              <w:t>2</w:t>
            </w:r>
            <w:r>
              <w:t>.</w:t>
            </w:r>
            <w:bookmarkEnd w:id="3"/>
            <w:r>
              <w:t xml:space="preserve">0 </w:t>
            </w:r>
            <w:r>
              <w:rPr>
                <w:sz w:val="32"/>
              </w:rPr>
              <w:t>(</w:t>
            </w:r>
            <w:bookmarkStart w:id="4" w:name="issueDate"/>
            <w:r>
              <w:rPr>
                <w:sz w:val="32"/>
              </w:rPr>
              <w:t>2024-</w:t>
            </w:r>
            <w:bookmarkEnd w:id="4"/>
            <w:r>
              <w:rPr>
                <w:sz w:val="32"/>
              </w:rPr>
              <w:t>0</w:t>
            </w:r>
            <w:r>
              <w:rPr>
                <w:rFonts w:hint="eastAsia" w:eastAsia="宋体"/>
                <w:sz w:val="32"/>
                <w:lang w:val="en-US" w:eastAsia="zh-CN"/>
              </w:rPr>
              <w:t>4</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bookmarkStart w:id="6" w:name="specTitle"/>
            <w:r>
              <w:t>;</w:t>
            </w:r>
          </w:p>
          <w:p>
            <w:pPr>
              <w:pStyle w:val="115"/>
              <w:framePr w:wrap="auto" w:vAnchor="margin" w:hAnchor="text" w:yAlign="inline"/>
            </w:pPr>
            <w:r>
              <w:t>Study on cloud aspects of management and orchestration</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65pt;width:101.6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5pt;width:127.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128"/>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_Toc1006 \h </w:instrText>
      </w:r>
      <w:r>
        <w:fldChar w:fldCharType="separate"/>
      </w:r>
      <w:r>
        <w:t>4</w:t>
      </w:r>
      <w:r>
        <w:fldChar w:fldCharType="end"/>
      </w:r>
    </w:p>
    <w:p>
      <w:pPr>
        <w:pStyle w:val="20"/>
        <w:tabs>
          <w:tab w:val="right" w:pos="2000"/>
          <w:tab w:val="right" w:leader="dot" w:pos="9641"/>
          <w:tab w:val="clear" w:pos="9639"/>
        </w:tabs>
      </w:pPr>
      <w:r>
        <w:t>1</w:t>
      </w:r>
      <w:r>
        <w:tab/>
      </w:r>
      <w:r>
        <w:t>Scope</w:t>
      </w:r>
      <w:r>
        <w:tab/>
      </w:r>
      <w:r>
        <w:tab/>
      </w:r>
      <w:r>
        <w:fldChar w:fldCharType="begin"/>
      </w:r>
      <w:r>
        <w:instrText xml:space="preserve"> PAGEREF _Toc12354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tab/>
      </w:r>
      <w:r>
        <w:fldChar w:fldCharType="begin"/>
      </w:r>
      <w:r>
        <w:instrText xml:space="preserve"> PAGEREF _Toc26573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_Toc32522 \h </w:instrText>
      </w:r>
      <w:r>
        <w:fldChar w:fldCharType="separate"/>
      </w:r>
      <w:r>
        <w:t>7</w:t>
      </w:r>
      <w:r>
        <w:fldChar w:fldCharType="end"/>
      </w:r>
    </w:p>
    <w:p>
      <w:pPr>
        <w:pStyle w:val="19"/>
        <w:tabs>
          <w:tab w:val="right" w:pos="2000"/>
          <w:tab w:val="right" w:leader="dot" w:pos="9641"/>
          <w:tab w:val="clear" w:pos="9639"/>
        </w:tabs>
      </w:pPr>
      <w:r>
        <w:t>3.1</w:t>
      </w:r>
      <w:r>
        <w:tab/>
      </w:r>
      <w:r>
        <w:t>Terms</w:t>
      </w:r>
      <w:r>
        <w:tab/>
      </w:r>
      <w:r>
        <w:tab/>
      </w:r>
      <w:r>
        <w:fldChar w:fldCharType="begin"/>
      </w:r>
      <w:r>
        <w:instrText xml:space="preserve"> PAGEREF _Toc25960 \h </w:instrText>
      </w:r>
      <w:r>
        <w:fldChar w:fldCharType="separate"/>
      </w:r>
      <w:r>
        <w:t>7</w:t>
      </w:r>
      <w:r>
        <w:fldChar w:fldCharType="end"/>
      </w:r>
    </w:p>
    <w:p>
      <w:pPr>
        <w:pStyle w:val="19"/>
        <w:tabs>
          <w:tab w:val="right" w:pos="2000"/>
          <w:tab w:val="right" w:leader="dot" w:pos="9641"/>
          <w:tab w:val="clear" w:pos="9639"/>
        </w:tabs>
      </w:pPr>
      <w:r>
        <w:t>3.2</w:t>
      </w:r>
      <w:r>
        <w:tab/>
      </w:r>
      <w:r>
        <w:t>Symbols</w:t>
      </w:r>
      <w:r>
        <w:tab/>
      </w:r>
      <w:r>
        <w:tab/>
      </w:r>
      <w:r>
        <w:fldChar w:fldCharType="begin"/>
      </w:r>
      <w:r>
        <w:instrText xml:space="preserve"> PAGEREF _Toc15610 \h </w:instrText>
      </w:r>
      <w:r>
        <w:fldChar w:fldCharType="separate"/>
      </w:r>
      <w:r>
        <w:t>7</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_Toc10611 \h </w:instrText>
      </w:r>
      <w:r>
        <w:fldChar w:fldCharType="separate"/>
      </w:r>
      <w:r>
        <w:t>7</w:t>
      </w:r>
      <w:r>
        <w:fldChar w:fldCharType="end"/>
      </w:r>
    </w:p>
    <w:p>
      <w:pPr>
        <w:pStyle w:val="20"/>
        <w:tabs>
          <w:tab w:val="right" w:pos="2000"/>
          <w:tab w:val="right" w:leader="dot" w:pos="9641"/>
          <w:tab w:val="clear" w:pos="9639"/>
        </w:tabs>
      </w:pPr>
      <w:r>
        <w:t>4</w:t>
      </w:r>
      <w:r>
        <w:tab/>
      </w:r>
      <w:r>
        <w:t>Concepts and background</w:t>
      </w:r>
      <w:r>
        <w:tab/>
      </w:r>
      <w:r>
        <w:fldChar w:fldCharType="begin"/>
      </w:r>
      <w:r>
        <w:instrText xml:space="preserve"> PAGEREF _Toc4331 \h </w:instrText>
      </w:r>
      <w:r>
        <w:fldChar w:fldCharType="separate"/>
      </w:r>
      <w:r>
        <w:t>7</w:t>
      </w:r>
      <w:r>
        <w:fldChar w:fldCharType="end"/>
      </w:r>
    </w:p>
    <w:p>
      <w:pPr>
        <w:pStyle w:val="17"/>
        <w:tabs>
          <w:tab w:val="right" w:leader="dot" w:pos="9641"/>
          <w:tab w:val="clear" w:pos="9639"/>
        </w:tabs>
      </w:pPr>
      <w:r>
        <w:rPr>
          <w:color w:val="auto"/>
        </w:rPr>
        <w:t>4.</w:t>
      </w:r>
      <w:r>
        <w:rPr>
          <w:rFonts w:hint="eastAsia"/>
          <w:color w:val="auto"/>
          <w:lang w:val="en-US" w:eastAsia="zh-CN"/>
        </w:rPr>
        <w:t>1 Background of VNF generic OAM functions</w:t>
      </w:r>
      <w:r>
        <w:tab/>
      </w:r>
      <w:r>
        <w:fldChar w:fldCharType="begin"/>
      </w:r>
      <w:r>
        <w:instrText xml:space="preserve"> PAGEREF _Toc137 \h </w:instrText>
      </w:r>
      <w:r>
        <w:fldChar w:fldCharType="separate"/>
      </w:r>
      <w:r>
        <w:t>7</w:t>
      </w:r>
      <w:r>
        <w:fldChar w:fldCharType="end"/>
      </w:r>
    </w:p>
    <w:p>
      <w:pPr>
        <w:pStyle w:val="20"/>
        <w:tabs>
          <w:tab w:val="right" w:pos="2000"/>
          <w:tab w:val="right" w:leader="dot" w:pos="9641"/>
          <w:tab w:val="clear" w:pos="9639"/>
        </w:tabs>
      </w:pPr>
      <w:r>
        <w:t>5</w:t>
      </w:r>
      <w:r>
        <w:tab/>
      </w:r>
      <w:r>
        <w:t>Use cases, potential requirements, and potential solutions</w:t>
      </w:r>
      <w:r>
        <w:tab/>
      </w:r>
      <w:r>
        <w:fldChar w:fldCharType="begin"/>
      </w:r>
      <w:r>
        <w:instrText xml:space="preserve"> PAGEREF _Toc31118 \h </w:instrText>
      </w:r>
      <w:r>
        <w:fldChar w:fldCharType="separate"/>
      </w:r>
      <w:r>
        <w:t>8</w:t>
      </w:r>
      <w:r>
        <w:fldChar w:fldCharType="end"/>
      </w:r>
    </w:p>
    <w:p>
      <w:pPr>
        <w:pStyle w:val="19"/>
        <w:tabs>
          <w:tab w:val="right" w:pos="2000"/>
          <w:tab w:val="right" w:leader="dot" w:pos="9641"/>
          <w:tab w:val="clear" w:pos="9639"/>
        </w:tabs>
      </w:pPr>
      <w:r>
        <w:t>5.1</w:t>
      </w:r>
      <w:r>
        <w:tab/>
      </w:r>
      <w:r>
        <w:t>Use of VNF generic OAM functions</w:t>
      </w:r>
      <w:r>
        <w:tab/>
      </w:r>
      <w:r>
        <w:fldChar w:fldCharType="begin"/>
      </w:r>
      <w:r>
        <w:instrText xml:space="preserve"> PAGEREF _Toc18707 \h </w:instrText>
      </w:r>
      <w:r>
        <w:fldChar w:fldCharType="separate"/>
      </w:r>
      <w:r>
        <w:t>8</w:t>
      </w:r>
      <w:r>
        <w:fldChar w:fldCharType="end"/>
      </w:r>
    </w:p>
    <w:p>
      <w:pPr>
        <w:pStyle w:val="18"/>
        <w:tabs>
          <w:tab w:val="right" w:pos="2000"/>
          <w:tab w:val="right" w:leader="dot" w:pos="9641"/>
          <w:tab w:val="clear" w:pos="9639"/>
        </w:tabs>
      </w:pPr>
      <w:r>
        <w:t>5.1.</w:t>
      </w:r>
      <w:r>
        <w:rPr>
          <w:rFonts w:hint="eastAsia" w:eastAsia="宋体"/>
          <w:lang w:val="en-US" w:eastAsia="zh-CN"/>
        </w:rPr>
        <w:t>1</w:t>
      </w:r>
      <w:r>
        <w:tab/>
      </w:r>
      <w:r>
        <w:t>Use case #</w:t>
      </w:r>
      <w:r>
        <w:rPr>
          <w:rFonts w:hint="eastAsia" w:eastAsia="宋体"/>
          <w:lang w:val="en-US" w:eastAsia="zh-CN"/>
        </w:rPr>
        <w:t>1</w:t>
      </w:r>
      <w:r>
        <w:t>: Cloud-native VNF configuration management</w:t>
      </w:r>
      <w:r>
        <w:tab/>
      </w:r>
      <w:r>
        <w:fldChar w:fldCharType="begin"/>
      </w:r>
      <w:r>
        <w:instrText xml:space="preserve"> PAGEREF _Toc13370 \h </w:instrText>
      </w:r>
      <w:r>
        <w:fldChar w:fldCharType="separate"/>
      </w:r>
      <w:r>
        <w:t>8</w:t>
      </w:r>
      <w:r>
        <w:fldChar w:fldCharType="end"/>
      </w:r>
    </w:p>
    <w:p>
      <w:pPr>
        <w:pStyle w:val="17"/>
        <w:tabs>
          <w:tab w:val="right" w:pos="2400"/>
          <w:tab w:val="right" w:leader="dot" w:pos="9641"/>
          <w:tab w:val="clear" w:pos="9639"/>
        </w:tabs>
      </w:pPr>
      <w:r>
        <w:t>5.1.</w:t>
      </w:r>
      <w:r>
        <w:rPr>
          <w:rFonts w:hint="default" w:eastAsia="Times New Roman"/>
          <w:lang w:val="en-US" w:eastAsia="zh-CN"/>
        </w:rPr>
        <w:t>1</w:t>
      </w:r>
      <w:r>
        <w:t>.1</w:t>
      </w:r>
      <w:r>
        <w:tab/>
      </w:r>
      <w:r>
        <w:t>Description</w:t>
      </w:r>
      <w:r>
        <w:tab/>
      </w:r>
      <w:r>
        <w:tab/>
      </w:r>
      <w:r>
        <w:fldChar w:fldCharType="begin"/>
      </w:r>
      <w:r>
        <w:instrText xml:space="preserve"> PAGEREF _Toc2389 \h </w:instrText>
      </w:r>
      <w:r>
        <w:fldChar w:fldCharType="separate"/>
      </w:r>
      <w:r>
        <w:t>8</w:t>
      </w:r>
      <w:r>
        <w:fldChar w:fldCharType="end"/>
      </w:r>
    </w:p>
    <w:p>
      <w:pPr>
        <w:pStyle w:val="18"/>
        <w:tabs>
          <w:tab w:val="right" w:pos="2000"/>
          <w:tab w:val="right" w:leader="dot" w:pos="9641"/>
          <w:tab w:val="clear" w:pos="9639"/>
        </w:tabs>
      </w:pPr>
      <w:r>
        <w:t>5.1.x</w:t>
      </w:r>
      <w:r>
        <w:tab/>
      </w:r>
      <w:r>
        <w:t>Use case #x</w:t>
      </w:r>
      <w:r>
        <w:tab/>
      </w:r>
      <w:r>
        <w:fldChar w:fldCharType="begin"/>
      </w:r>
      <w:r>
        <w:instrText xml:space="preserve"> PAGEREF _Toc6978 \h </w:instrText>
      </w:r>
      <w:r>
        <w:fldChar w:fldCharType="separate"/>
      </w:r>
      <w:r>
        <w:t>8</w:t>
      </w:r>
      <w:r>
        <w:fldChar w:fldCharType="end"/>
      </w:r>
    </w:p>
    <w:p>
      <w:pPr>
        <w:pStyle w:val="17"/>
        <w:tabs>
          <w:tab w:val="right" w:pos="2400"/>
          <w:tab w:val="right" w:leader="dot" w:pos="9641"/>
          <w:tab w:val="clear" w:pos="9639"/>
        </w:tabs>
      </w:pPr>
      <w:r>
        <w:t>5.1.x.1</w:t>
      </w:r>
      <w:r>
        <w:tab/>
      </w:r>
      <w:r>
        <w:t>Description</w:t>
      </w:r>
      <w:r>
        <w:tab/>
      </w:r>
      <w:r>
        <w:tab/>
      </w:r>
      <w:r>
        <w:fldChar w:fldCharType="begin"/>
      </w:r>
      <w:r>
        <w:instrText xml:space="preserve"> PAGEREF _Toc29424 \h </w:instrText>
      </w:r>
      <w:r>
        <w:fldChar w:fldCharType="separate"/>
      </w:r>
      <w:r>
        <w:t>8</w:t>
      </w:r>
      <w:r>
        <w:fldChar w:fldCharType="end"/>
      </w:r>
    </w:p>
    <w:p>
      <w:pPr>
        <w:pStyle w:val="17"/>
        <w:tabs>
          <w:tab w:val="right" w:pos="2400"/>
          <w:tab w:val="right" w:leader="dot" w:pos="9641"/>
          <w:tab w:val="clear" w:pos="9639"/>
        </w:tabs>
      </w:pPr>
      <w:r>
        <w:t>5.1.x.2</w:t>
      </w:r>
      <w:r>
        <w:tab/>
      </w:r>
      <w:r>
        <w:t>Potential requirements</w:t>
      </w:r>
      <w:r>
        <w:tab/>
      </w:r>
      <w:r>
        <w:fldChar w:fldCharType="begin"/>
      </w:r>
      <w:r>
        <w:instrText xml:space="preserve"> PAGEREF _Toc16376 \h </w:instrText>
      </w:r>
      <w:r>
        <w:fldChar w:fldCharType="separate"/>
      </w:r>
      <w:r>
        <w:t>8</w:t>
      </w:r>
      <w:r>
        <w:fldChar w:fldCharType="end"/>
      </w:r>
    </w:p>
    <w:p>
      <w:pPr>
        <w:pStyle w:val="17"/>
        <w:tabs>
          <w:tab w:val="right" w:pos="2400"/>
          <w:tab w:val="right" w:leader="dot" w:pos="9641"/>
          <w:tab w:val="clear" w:pos="9639"/>
        </w:tabs>
      </w:pPr>
      <w:r>
        <w:t>5.1.x.3</w:t>
      </w:r>
      <w:r>
        <w:tab/>
      </w:r>
      <w:r>
        <w:t>Potential solutions</w:t>
      </w:r>
      <w:r>
        <w:tab/>
      </w:r>
      <w:r>
        <w:fldChar w:fldCharType="begin"/>
      </w:r>
      <w:r>
        <w:instrText xml:space="preserve"> PAGEREF _Toc10070 \h </w:instrText>
      </w:r>
      <w:r>
        <w:fldChar w:fldCharType="separate"/>
      </w:r>
      <w:r>
        <w:t>8</w:t>
      </w:r>
      <w:r>
        <w:fldChar w:fldCharType="end"/>
      </w:r>
    </w:p>
    <w:p>
      <w:pPr>
        <w:pStyle w:val="17"/>
        <w:tabs>
          <w:tab w:val="right" w:pos="2400"/>
          <w:tab w:val="right" w:leader="dot" w:pos="9641"/>
          <w:tab w:val="clear" w:pos="9639"/>
        </w:tabs>
      </w:pPr>
      <w:r>
        <w:t>5.1.x.4</w:t>
      </w:r>
      <w:r>
        <w:tab/>
      </w:r>
      <w:r>
        <w:t>Evaluation of solutions</w:t>
      </w:r>
      <w:r>
        <w:tab/>
      </w:r>
      <w:r>
        <w:fldChar w:fldCharType="begin"/>
      </w:r>
      <w:r>
        <w:instrText xml:space="preserve"> PAGEREF _Toc26054 \h </w:instrText>
      </w:r>
      <w:r>
        <w:fldChar w:fldCharType="separate"/>
      </w:r>
      <w:r>
        <w:t>8</w:t>
      </w:r>
      <w:r>
        <w:fldChar w:fldCharType="end"/>
      </w:r>
    </w:p>
    <w:p>
      <w:pPr>
        <w:pStyle w:val="19"/>
        <w:tabs>
          <w:tab w:val="right" w:pos="2000"/>
          <w:tab w:val="right" w:leader="dot" w:pos="9641"/>
          <w:tab w:val="clear" w:pos="9639"/>
        </w:tabs>
      </w:pPr>
      <w:r>
        <w:t>5.2</w:t>
      </w:r>
      <w:r>
        <w:tab/>
      </w:r>
      <w:r>
        <w:t>Use of industry solutions for management of cloud-native network functions</w:t>
      </w:r>
      <w:r>
        <w:tab/>
      </w:r>
      <w:r>
        <w:fldChar w:fldCharType="begin"/>
      </w:r>
      <w:r>
        <w:instrText xml:space="preserve"> PAGEREF _Toc27912 \h </w:instrText>
      </w:r>
      <w:r>
        <w:fldChar w:fldCharType="separate"/>
      </w:r>
      <w:r>
        <w:t>8</w:t>
      </w:r>
      <w:r>
        <w:fldChar w:fldCharType="end"/>
      </w:r>
    </w:p>
    <w:p>
      <w:pPr>
        <w:pStyle w:val="18"/>
        <w:tabs>
          <w:tab w:val="right" w:pos="2000"/>
          <w:tab w:val="right" w:leader="dot" w:pos="9641"/>
          <w:tab w:val="clear" w:pos="9639"/>
        </w:tabs>
      </w:pPr>
      <w:r>
        <w:t>5.2.</w:t>
      </w:r>
      <w:r>
        <w:rPr>
          <w:rFonts w:hint="eastAsia" w:eastAsia="宋体"/>
          <w:lang w:val="en-US" w:eastAsia="zh-CN"/>
        </w:rPr>
        <w:t>1</w:t>
      </w:r>
      <w:r>
        <w:tab/>
      </w:r>
      <w:r>
        <w:t>Use case #</w:t>
      </w:r>
      <w:r>
        <w:rPr>
          <w:rFonts w:hint="eastAsia" w:eastAsia="宋体"/>
          <w:lang w:val="en-US" w:eastAsia="zh-CN"/>
        </w:rPr>
        <w:t xml:space="preserve">1: </w:t>
      </w:r>
      <w:r>
        <w:t>3GPP management architecture evolution to support LCM of cloud native network function</w:t>
      </w:r>
      <w:r>
        <w:tab/>
      </w:r>
      <w:r>
        <w:rPr>
          <w:rFonts w:hint="eastAsia" w:eastAsia="宋体"/>
          <w:lang w:val="en-US" w:eastAsia="zh-CN"/>
        </w:rPr>
        <w:t xml:space="preserve"> </w:t>
      </w:r>
      <w:r>
        <w:tab/>
      </w:r>
      <w:r>
        <w:fldChar w:fldCharType="begin"/>
      </w:r>
      <w:r>
        <w:instrText xml:space="preserve"> PAGEREF _Toc28416 \h </w:instrText>
      </w:r>
      <w:r>
        <w:fldChar w:fldCharType="separate"/>
      </w:r>
      <w:r>
        <w:t>8</w:t>
      </w:r>
      <w:r>
        <w:fldChar w:fldCharType="end"/>
      </w:r>
    </w:p>
    <w:p>
      <w:pPr>
        <w:pStyle w:val="17"/>
        <w:tabs>
          <w:tab w:val="right" w:pos="2400"/>
          <w:tab w:val="right" w:leader="dot" w:pos="9641"/>
          <w:tab w:val="clear" w:pos="9639"/>
        </w:tabs>
      </w:pPr>
      <w:r>
        <w:t>5.2.</w:t>
      </w:r>
      <w:r>
        <w:rPr>
          <w:rFonts w:hint="eastAsia" w:eastAsia="宋体"/>
          <w:lang w:val="en-US" w:eastAsia="zh-CN"/>
        </w:rPr>
        <w:t>1</w:t>
      </w:r>
      <w:r>
        <w:t>.1</w:t>
      </w:r>
      <w:r>
        <w:tab/>
      </w:r>
      <w:r>
        <w:t>Description</w:t>
      </w:r>
      <w:r>
        <w:tab/>
      </w:r>
      <w:r>
        <w:tab/>
      </w:r>
      <w:r>
        <w:fldChar w:fldCharType="begin"/>
      </w:r>
      <w:r>
        <w:instrText xml:space="preserve"> PAGEREF _Toc17298 \h </w:instrText>
      </w:r>
      <w:r>
        <w:fldChar w:fldCharType="separate"/>
      </w:r>
      <w:r>
        <w:t>8</w:t>
      </w:r>
      <w:r>
        <w:fldChar w:fldCharType="end"/>
      </w:r>
    </w:p>
    <w:p>
      <w:pPr>
        <w:pStyle w:val="17"/>
        <w:tabs>
          <w:tab w:val="right" w:pos="2400"/>
          <w:tab w:val="right" w:leader="dot" w:pos="9641"/>
          <w:tab w:val="clear" w:pos="9639"/>
        </w:tabs>
      </w:pPr>
      <w:r>
        <w:t>5.2.</w:t>
      </w:r>
      <w:r>
        <w:rPr>
          <w:rFonts w:hint="eastAsia" w:eastAsia="宋体"/>
          <w:lang w:val="en-US" w:eastAsia="zh-CN"/>
        </w:rPr>
        <w:t>1</w:t>
      </w:r>
      <w:r>
        <w:t>.2</w:t>
      </w:r>
      <w:r>
        <w:tab/>
      </w:r>
      <w:r>
        <w:t>Potential requirements</w:t>
      </w:r>
      <w:r>
        <w:tab/>
      </w:r>
      <w:r>
        <w:fldChar w:fldCharType="begin"/>
      </w:r>
      <w:r>
        <w:instrText xml:space="preserve"> PAGEREF _Toc4446 \h </w:instrText>
      </w:r>
      <w:r>
        <w:fldChar w:fldCharType="separate"/>
      </w:r>
      <w:r>
        <w:t>9</w:t>
      </w:r>
      <w:r>
        <w:fldChar w:fldCharType="end"/>
      </w:r>
    </w:p>
    <w:p>
      <w:pPr>
        <w:pStyle w:val="17"/>
        <w:tabs>
          <w:tab w:val="right" w:pos="2400"/>
          <w:tab w:val="right" w:leader="dot" w:pos="9641"/>
          <w:tab w:val="clear" w:pos="9639"/>
        </w:tabs>
      </w:pPr>
      <w:r>
        <w:t>5.2.</w:t>
      </w:r>
      <w:r>
        <w:rPr>
          <w:rFonts w:hint="eastAsia" w:eastAsia="宋体"/>
          <w:lang w:val="en-US" w:eastAsia="zh-CN"/>
        </w:rPr>
        <w:t>1</w:t>
      </w:r>
      <w:r>
        <w:t>.3</w:t>
      </w:r>
      <w:r>
        <w:tab/>
      </w:r>
      <w:r>
        <w:t>Potential solutions</w:t>
      </w:r>
      <w:r>
        <w:tab/>
      </w:r>
      <w:r>
        <w:fldChar w:fldCharType="begin"/>
      </w:r>
      <w:r>
        <w:instrText xml:space="preserve"> PAGEREF _Toc29860 \h </w:instrText>
      </w:r>
      <w:r>
        <w:fldChar w:fldCharType="separate"/>
      </w:r>
      <w:r>
        <w:t>9</w:t>
      </w:r>
      <w:r>
        <w:fldChar w:fldCharType="end"/>
      </w:r>
    </w:p>
    <w:p>
      <w:pPr>
        <w:pStyle w:val="18"/>
        <w:tabs>
          <w:tab w:val="right" w:pos="2000"/>
          <w:tab w:val="right" w:leader="dot" w:pos="9641"/>
          <w:tab w:val="clear" w:pos="9639"/>
        </w:tabs>
      </w:pPr>
      <w:r>
        <w:t>5.2.</w:t>
      </w:r>
      <w:r>
        <w:rPr>
          <w:rFonts w:hint="default" w:eastAsia="Times New Roman"/>
          <w:lang w:val="en-US" w:eastAsia="zh-CN"/>
        </w:rPr>
        <w:t>2</w:t>
      </w:r>
      <w:r>
        <w:tab/>
      </w:r>
      <w:r>
        <w:rPr>
          <w:rFonts w:hint="default" w:ascii="Times New Roman" w:hAnsi="Times New Roman" w:eastAsia="Times New Roman" w:cs="Times New Roman"/>
          <w:lang w:val="en-US" w:eastAsia="zh-CN" w:bidi="ar-SA"/>
        </w:rPr>
        <w:t>Use case #</w:t>
      </w:r>
      <w:r>
        <w:rPr>
          <w:rFonts w:hint="default" w:ascii="Times New Roman" w:hAnsi="Times New Roman" w:eastAsia="Times New Roman" w:cs="Times New Roman"/>
          <w:lang w:val="en-GB" w:eastAsia="en-US" w:bidi="ar-SA"/>
        </w:rPr>
        <w:t>2</w:t>
      </w:r>
      <w:r>
        <w:rPr>
          <w:rFonts w:hint="default" w:ascii="Times New Roman" w:hAnsi="Times New Roman" w:eastAsia="Times New Roman" w:cs="Times New Roman"/>
          <w:lang w:val="en-US" w:eastAsia="zh-CN" w:bidi="ar-SA"/>
        </w:rPr>
        <w:t>: data streaming for cloud native network function</w:t>
      </w:r>
      <w:r>
        <w:tab/>
      </w:r>
      <w:r>
        <w:fldChar w:fldCharType="begin"/>
      </w:r>
      <w:r>
        <w:instrText xml:space="preserve"> PAGEREF _Toc5957 \h </w:instrText>
      </w:r>
      <w:r>
        <w:fldChar w:fldCharType="separate"/>
      </w:r>
      <w:r>
        <w:t>9</w:t>
      </w:r>
      <w:r>
        <w:fldChar w:fldCharType="end"/>
      </w:r>
    </w:p>
    <w:p>
      <w:pPr>
        <w:pStyle w:val="17"/>
        <w:tabs>
          <w:tab w:val="right" w:pos="2400"/>
          <w:tab w:val="right" w:leader="dot" w:pos="9641"/>
          <w:tab w:val="clear" w:pos="9639"/>
        </w:tabs>
      </w:pPr>
      <w:r>
        <w:t>5.2.</w:t>
      </w:r>
      <w:r>
        <w:rPr>
          <w:rFonts w:hint="eastAsia" w:eastAsia="宋体"/>
          <w:lang w:val="en-US" w:eastAsia="zh-CN"/>
        </w:rPr>
        <w:t>2</w:t>
      </w:r>
      <w:r>
        <w:t>.1</w:t>
      </w:r>
      <w:r>
        <w:tab/>
      </w:r>
      <w:r>
        <w:t>Description</w:t>
      </w:r>
      <w:r>
        <w:tab/>
      </w:r>
      <w:r>
        <w:tab/>
      </w:r>
      <w:r>
        <w:fldChar w:fldCharType="begin"/>
      </w:r>
      <w:r>
        <w:instrText xml:space="preserve"> PAGEREF _Toc29370 \h </w:instrText>
      </w:r>
      <w:r>
        <w:fldChar w:fldCharType="separate"/>
      </w:r>
      <w:r>
        <w:t>9</w:t>
      </w:r>
      <w:r>
        <w:fldChar w:fldCharType="end"/>
      </w:r>
    </w:p>
    <w:p>
      <w:pPr>
        <w:pStyle w:val="18"/>
        <w:tabs>
          <w:tab w:val="right" w:pos="2000"/>
          <w:tab w:val="right" w:leader="dot" w:pos="9641"/>
          <w:tab w:val="clear" w:pos="9639"/>
        </w:tabs>
      </w:pPr>
      <w:r>
        <w:t>5.2.x</w:t>
      </w:r>
      <w:r>
        <w:tab/>
      </w:r>
      <w:r>
        <w:t>Use case #</w:t>
      </w:r>
      <w:r>
        <w:tab/>
      </w:r>
      <w:r>
        <w:t>x</w:t>
      </w:r>
      <w:r>
        <w:tab/>
      </w:r>
      <w:r>
        <w:fldChar w:fldCharType="begin"/>
      </w:r>
      <w:r>
        <w:instrText xml:space="preserve"> PAGEREF _Toc23616 \h </w:instrText>
      </w:r>
      <w:r>
        <w:fldChar w:fldCharType="separate"/>
      </w:r>
      <w:r>
        <w:t>10</w:t>
      </w:r>
      <w:r>
        <w:fldChar w:fldCharType="end"/>
      </w:r>
    </w:p>
    <w:p>
      <w:pPr>
        <w:pStyle w:val="17"/>
        <w:tabs>
          <w:tab w:val="right" w:pos="2400"/>
          <w:tab w:val="right" w:leader="dot" w:pos="9641"/>
          <w:tab w:val="clear" w:pos="9639"/>
        </w:tabs>
      </w:pPr>
      <w:r>
        <w:t>5.2.x.1</w:t>
      </w:r>
      <w:r>
        <w:tab/>
      </w:r>
      <w:r>
        <w:t>Description</w:t>
      </w:r>
      <w:r>
        <w:tab/>
      </w:r>
      <w:r>
        <w:tab/>
      </w:r>
      <w:r>
        <w:fldChar w:fldCharType="begin"/>
      </w:r>
      <w:r>
        <w:instrText xml:space="preserve"> PAGEREF _Toc6701 \h </w:instrText>
      </w:r>
      <w:r>
        <w:fldChar w:fldCharType="separate"/>
      </w:r>
      <w:r>
        <w:t>10</w:t>
      </w:r>
      <w:r>
        <w:fldChar w:fldCharType="end"/>
      </w:r>
    </w:p>
    <w:p>
      <w:pPr>
        <w:pStyle w:val="17"/>
        <w:tabs>
          <w:tab w:val="right" w:pos="2400"/>
          <w:tab w:val="right" w:leader="dot" w:pos="9641"/>
          <w:tab w:val="clear" w:pos="9639"/>
        </w:tabs>
      </w:pPr>
      <w:r>
        <w:t>5.2.x.2</w:t>
      </w:r>
      <w:r>
        <w:tab/>
      </w:r>
      <w:r>
        <w:t>Potential requirements</w:t>
      </w:r>
      <w:r>
        <w:tab/>
      </w:r>
      <w:r>
        <w:fldChar w:fldCharType="begin"/>
      </w:r>
      <w:r>
        <w:instrText xml:space="preserve"> PAGEREF _Toc26203 \h </w:instrText>
      </w:r>
      <w:r>
        <w:fldChar w:fldCharType="separate"/>
      </w:r>
      <w:r>
        <w:t>10</w:t>
      </w:r>
      <w:r>
        <w:fldChar w:fldCharType="end"/>
      </w:r>
    </w:p>
    <w:p>
      <w:pPr>
        <w:pStyle w:val="17"/>
        <w:tabs>
          <w:tab w:val="right" w:pos="2400"/>
          <w:tab w:val="right" w:leader="dot" w:pos="9641"/>
          <w:tab w:val="clear" w:pos="9639"/>
        </w:tabs>
      </w:pPr>
      <w:r>
        <w:t>5.2.x.3</w:t>
      </w:r>
      <w:r>
        <w:tab/>
      </w:r>
      <w:r>
        <w:t>Potential solutions</w:t>
      </w:r>
      <w:r>
        <w:tab/>
      </w:r>
      <w:r>
        <w:fldChar w:fldCharType="begin"/>
      </w:r>
      <w:r>
        <w:instrText xml:space="preserve"> PAGEREF _Toc20388 \h </w:instrText>
      </w:r>
      <w:r>
        <w:fldChar w:fldCharType="separate"/>
      </w:r>
      <w:r>
        <w:t>10</w:t>
      </w:r>
      <w:r>
        <w:fldChar w:fldCharType="end"/>
      </w:r>
    </w:p>
    <w:p>
      <w:pPr>
        <w:pStyle w:val="17"/>
        <w:tabs>
          <w:tab w:val="right" w:pos="2400"/>
          <w:tab w:val="right" w:leader="dot" w:pos="9641"/>
          <w:tab w:val="clear" w:pos="9639"/>
        </w:tabs>
      </w:pPr>
      <w:r>
        <w:t>5.2.x.4</w:t>
      </w:r>
      <w:r>
        <w:tab/>
      </w:r>
      <w:r>
        <w:t>Evaluation of solutions</w:t>
      </w:r>
      <w:r>
        <w:tab/>
      </w:r>
      <w:r>
        <w:fldChar w:fldCharType="begin"/>
      </w:r>
      <w:r>
        <w:instrText xml:space="preserve"> PAGEREF _Toc19261 \h </w:instrText>
      </w:r>
      <w:r>
        <w:fldChar w:fldCharType="separate"/>
      </w:r>
      <w:r>
        <w:t>10</w:t>
      </w:r>
      <w:r>
        <w:fldChar w:fldCharType="end"/>
      </w:r>
    </w:p>
    <w:p>
      <w:pPr>
        <w:pStyle w:val="19"/>
        <w:tabs>
          <w:tab w:val="right" w:pos="2000"/>
          <w:tab w:val="right" w:leader="dot" w:pos="9641"/>
          <w:tab w:val="clear" w:pos="9639"/>
        </w:tabs>
      </w:pPr>
      <w:r>
        <w:t>5.3</w:t>
      </w:r>
      <w:r>
        <w:tab/>
      </w:r>
      <w:r>
        <w:t>Support of different cloud deployment scenarios</w:t>
      </w:r>
      <w:r>
        <w:tab/>
      </w:r>
      <w:r>
        <w:fldChar w:fldCharType="begin"/>
      </w:r>
      <w:r>
        <w:instrText xml:space="preserve"> PAGEREF _Toc3905 \h </w:instrText>
      </w:r>
      <w:r>
        <w:fldChar w:fldCharType="separate"/>
      </w:r>
      <w:r>
        <w:t>10</w:t>
      </w:r>
      <w:r>
        <w:fldChar w:fldCharType="end"/>
      </w:r>
    </w:p>
    <w:p>
      <w:pPr>
        <w:pStyle w:val="18"/>
        <w:tabs>
          <w:tab w:val="right" w:pos="2000"/>
          <w:tab w:val="right" w:leader="dot" w:pos="9641"/>
          <w:tab w:val="clear" w:pos="9639"/>
        </w:tabs>
      </w:pPr>
      <w:r>
        <w:t>5.3.x</w:t>
      </w:r>
      <w:r>
        <w:tab/>
      </w:r>
      <w:r>
        <w:t>Use case #x</w:t>
      </w:r>
      <w:r>
        <w:tab/>
      </w:r>
      <w:r>
        <w:fldChar w:fldCharType="begin"/>
      </w:r>
      <w:r>
        <w:instrText xml:space="preserve"> PAGEREF _Toc18233 \h </w:instrText>
      </w:r>
      <w:r>
        <w:fldChar w:fldCharType="separate"/>
      </w:r>
      <w:r>
        <w:t>10</w:t>
      </w:r>
      <w:r>
        <w:fldChar w:fldCharType="end"/>
      </w:r>
    </w:p>
    <w:p>
      <w:pPr>
        <w:pStyle w:val="17"/>
        <w:tabs>
          <w:tab w:val="right" w:pos="2400"/>
          <w:tab w:val="right" w:leader="dot" w:pos="9641"/>
          <w:tab w:val="clear" w:pos="9639"/>
        </w:tabs>
      </w:pPr>
      <w:r>
        <w:t>5.3.x.1</w:t>
      </w:r>
      <w:r>
        <w:tab/>
      </w:r>
      <w:r>
        <w:t>Description</w:t>
      </w:r>
      <w:r>
        <w:tab/>
      </w:r>
      <w:r>
        <w:tab/>
      </w:r>
      <w:r>
        <w:fldChar w:fldCharType="begin"/>
      </w:r>
      <w:r>
        <w:instrText xml:space="preserve"> PAGEREF _Toc23035 \h </w:instrText>
      </w:r>
      <w:r>
        <w:fldChar w:fldCharType="separate"/>
      </w:r>
      <w:r>
        <w:t>10</w:t>
      </w:r>
      <w:r>
        <w:fldChar w:fldCharType="end"/>
      </w:r>
    </w:p>
    <w:p>
      <w:pPr>
        <w:pStyle w:val="17"/>
        <w:tabs>
          <w:tab w:val="right" w:pos="2400"/>
          <w:tab w:val="right" w:leader="dot" w:pos="9641"/>
          <w:tab w:val="clear" w:pos="9639"/>
        </w:tabs>
      </w:pPr>
      <w:r>
        <w:t>5.3.x.2</w:t>
      </w:r>
      <w:r>
        <w:tab/>
      </w:r>
      <w:r>
        <w:t>Potential requirements</w:t>
      </w:r>
      <w:r>
        <w:tab/>
      </w:r>
      <w:r>
        <w:fldChar w:fldCharType="begin"/>
      </w:r>
      <w:r>
        <w:instrText xml:space="preserve"> PAGEREF _Toc23972 \h </w:instrText>
      </w:r>
      <w:r>
        <w:fldChar w:fldCharType="separate"/>
      </w:r>
      <w:r>
        <w:t>10</w:t>
      </w:r>
      <w:r>
        <w:fldChar w:fldCharType="end"/>
      </w:r>
    </w:p>
    <w:p>
      <w:pPr>
        <w:pStyle w:val="17"/>
        <w:tabs>
          <w:tab w:val="right" w:pos="2400"/>
          <w:tab w:val="right" w:leader="dot" w:pos="9641"/>
          <w:tab w:val="clear" w:pos="9639"/>
        </w:tabs>
      </w:pPr>
      <w:r>
        <w:t>5.3.x.3</w:t>
      </w:r>
      <w:r>
        <w:tab/>
      </w:r>
      <w:r>
        <w:t>Potential solutions</w:t>
      </w:r>
      <w:r>
        <w:tab/>
      </w:r>
      <w:r>
        <w:fldChar w:fldCharType="begin"/>
      </w:r>
      <w:r>
        <w:instrText xml:space="preserve"> PAGEREF _Toc6918 \h </w:instrText>
      </w:r>
      <w:r>
        <w:fldChar w:fldCharType="separate"/>
      </w:r>
      <w:r>
        <w:t>10</w:t>
      </w:r>
      <w:r>
        <w:fldChar w:fldCharType="end"/>
      </w:r>
    </w:p>
    <w:p>
      <w:pPr>
        <w:pStyle w:val="17"/>
        <w:tabs>
          <w:tab w:val="right" w:pos="2400"/>
          <w:tab w:val="right" w:leader="dot" w:pos="9641"/>
          <w:tab w:val="clear" w:pos="9639"/>
        </w:tabs>
      </w:pPr>
      <w:r>
        <w:t>5.3.x.4</w:t>
      </w:r>
      <w:r>
        <w:tab/>
      </w:r>
      <w:r>
        <w:t>Evaluation of solutions</w:t>
      </w:r>
      <w:r>
        <w:tab/>
      </w:r>
      <w:r>
        <w:fldChar w:fldCharType="begin"/>
      </w:r>
      <w:r>
        <w:instrText xml:space="preserve"> PAGEREF _Toc21821 \h </w:instrText>
      </w:r>
      <w:r>
        <w:fldChar w:fldCharType="separate"/>
      </w:r>
      <w:r>
        <w:t>10</w:t>
      </w:r>
      <w:r>
        <w:fldChar w:fldCharType="end"/>
      </w:r>
    </w:p>
    <w:p>
      <w:pPr>
        <w:pStyle w:val="20"/>
        <w:tabs>
          <w:tab w:val="right" w:pos="2000"/>
          <w:tab w:val="right" w:leader="dot" w:pos="9641"/>
          <w:tab w:val="clear" w:pos="9639"/>
        </w:tabs>
      </w:pPr>
      <w:r>
        <w:t xml:space="preserve">6 </w:t>
      </w:r>
      <w:r>
        <w:tab/>
      </w:r>
      <w:r>
        <w:t xml:space="preserve">  Conclusions and recommendations</w:t>
      </w:r>
      <w:r>
        <w:tab/>
      </w:r>
      <w:r>
        <w:fldChar w:fldCharType="begin"/>
      </w:r>
      <w:r>
        <w:instrText xml:space="preserve"> PAGEREF _Toc11574 \h </w:instrText>
      </w:r>
      <w:r>
        <w:fldChar w:fldCharType="separate"/>
      </w:r>
      <w:r>
        <w:t>10</w:t>
      </w:r>
      <w:r>
        <w:fldChar w:fldCharType="end"/>
      </w:r>
    </w:p>
    <w:p>
      <w:pPr>
        <w:pStyle w:val="76"/>
        <w:tabs>
          <w:tab w:val="right" w:leader="dot" w:pos="9641"/>
          <w:tab w:val="clear" w:pos="9639"/>
        </w:tabs>
      </w:pPr>
      <w:r>
        <w:t>Annex &lt;X&gt;: Change history</w:t>
      </w:r>
      <w:r>
        <w:tab/>
      </w:r>
      <w:r>
        <w:fldChar w:fldCharType="begin"/>
      </w:r>
      <w:r>
        <w:instrText xml:space="preserve"> PAGEREF _Toc14436 \h </w:instrText>
      </w:r>
      <w:r>
        <w:fldChar w:fldCharType="separate"/>
      </w:r>
      <w:r>
        <w:t>11</w:t>
      </w:r>
      <w:r>
        <w:fldChar w:fldCharType="end"/>
      </w:r>
    </w:p>
    <w:p>
      <w:r>
        <w:rPr>
          <w:sz w:val="22"/>
        </w:rPr>
        <w:fldChar w:fldCharType="end"/>
      </w:r>
    </w:p>
    <w:p>
      <w:pPr>
        <w:pStyle w:val="3"/>
      </w:pPr>
      <w:bookmarkStart w:id="15" w:name="foreword"/>
      <w:bookmarkEnd w:id="15"/>
      <w:r>
        <w:br w:type="page"/>
      </w:r>
      <w:bookmarkStart w:id="16" w:name="_Toc7342"/>
      <w:bookmarkStart w:id="17" w:name="_Toc2518"/>
      <w:bookmarkStart w:id="18" w:name="_Toc156317718"/>
      <w:bookmarkStart w:id="19" w:name="_Toc6448"/>
      <w:bookmarkStart w:id="20" w:name="_Toc19285"/>
      <w:bookmarkStart w:id="21" w:name="_Toc13916"/>
      <w:bookmarkStart w:id="22" w:name="_Toc10835"/>
      <w:bookmarkStart w:id="23" w:name="_Toc1006"/>
      <w:bookmarkStart w:id="24" w:name="_Toc3950"/>
      <w:bookmarkStart w:id="25" w:name="_Toc28318"/>
      <w:bookmarkStart w:id="26" w:name="_Toc14775"/>
      <w:r>
        <w:t>Foreword</w:t>
      </w:r>
      <w:bookmarkEnd w:id="16"/>
      <w:bookmarkEnd w:id="17"/>
      <w:bookmarkEnd w:id="18"/>
      <w:bookmarkEnd w:id="19"/>
      <w:bookmarkEnd w:id="20"/>
      <w:bookmarkEnd w:id="21"/>
      <w:bookmarkEnd w:id="22"/>
      <w:bookmarkEnd w:id="23"/>
      <w:bookmarkEnd w:id="24"/>
      <w:bookmarkEnd w:id="25"/>
      <w:bookmarkEnd w:id="26"/>
    </w:p>
    <w:p>
      <w:r>
        <w:t xml:space="preserve">This Technical </w:t>
      </w:r>
      <w:bookmarkStart w:id="27" w:name="spectype3"/>
      <w: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8" w:name="introduction"/>
      <w:bookmarkEnd w:id="28"/>
      <w:r>
        <w:br w:type="page"/>
      </w:r>
      <w:bookmarkStart w:id="29" w:name="scope"/>
      <w:bookmarkEnd w:id="29"/>
      <w:bookmarkStart w:id="30" w:name="_Toc156317719"/>
      <w:bookmarkStart w:id="31" w:name="_Toc32093"/>
      <w:bookmarkStart w:id="32" w:name="_Toc13127"/>
      <w:bookmarkStart w:id="33" w:name="_Toc21630"/>
      <w:bookmarkStart w:id="34" w:name="_Toc28741"/>
      <w:bookmarkStart w:id="35" w:name="_Toc20153"/>
      <w:bookmarkStart w:id="36" w:name="_Toc4463"/>
      <w:bookmarkStart w:id="37" w:name="_Toc9376"/>
      <w:bookmarkStart w:id="38" w:name="_Toc15695"/>
      <w:bookmarkStart w:id="39" w:name="_Toc1506"/>
      <w:bookmarkStart w:id="40" w:name="_Toc12354"/>
      <w:r>
        <w:t>1</w:t>
      </w:r>
      <w:r>
        <w:tab/>
      </w:r>
      <w:r>
        <w:t>Scope</w:t>
      </w:r>
      <w:bookmarkEnd w:id="30"/>
      <w:bookmarkEnd w:id="31"/>
      <w:bookmarkEnd w:id="32"/>
      <w:bookmarkEnd w:id="33"/>
      <w:bookmarkEnd w:id="34"/>
      <w:bookmarkEnd w:id="35"/>
      <w:bookmarkEnd w:id="36"/>
      <w:bookmarkEnd w:id="37"/>
      <w:bookmarkEnd w:id="38"/>
      <w:bookmarkEnd w:id="39"/>
      <w:bookmarkEnd w:id="40"/>
    </w:p>
    <w:p>
      <w:r>
        <w:t>The present document studies cloud aspects of management and orchestration of the 5GS; specifically, use of ETSI VNF generic OAM functions [</w:t>
      </w:r>
      <w:r>
        <w:rPr>
          <w:rFonts w:hint="eastAsia" w:eastAsia="宋体"/>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41" w:name="references"/>
      <w:bookmarkEnd w:id="41"/>
      <w:bookmarkStart w:id="42" w:name="_Toc6099"/>
      <w:bookmarkStart w:id="43" w:name="_Toc156317720"/>
      <w:bookmarkStart w:id="44" w:name="_Toc21464"/>
      <w:bookmarkStart w:id="45" w:name="_Toc31333"/>
      <w:bookmarkStart w:id="46" w:name="_Toc24684"/>
      <w:bookmarkStart w:id="47" w:name="_Toc12922"/>
      <w:bookmarkStart w:id="48" w:name="_Toc27102"/>
      <w:bookmarkStart w:id="49" w:name="_Toc18251"/>
      <w:bookmarkStart w:id="50" w:name="_Toc26573"/>
      <w:bookmarkStart w:id="51" w:name="_Toc6243"/>
      <w:bookmarkStart w:id="52" w:name="_Toc17692"/>
      <w:r>
        <w:t>2</w:t>
      </w:r>
      <w:r>
        <w:tab/>
      </w:r>
      <w:r>
        <w:t>References</w:t>
      </w:r>
      <w:bookmarkEnd w:id="42"/>
      <w:bookmarkEnd w:id="43"/>
      <w:bookmarkEnd w:id="44"/>
      <w:bookmarkEnd w:id="45"/>
      <w:bookmarkEnd w:id="46"/>
      <w:bookmarkEnd w:id="47"/>
      <w:bookmarkEnd w:id="48"/>
      <w:bookmarkEnd w:id="49"/>
      <w:bookmarkEnd w:id="50"/>
      <w:bookmarkEnd w:id="51"/>
      <w:bookmarkEnd w:id="5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rPr>
          <w:rFonts w:hint="eastAsia" w:eastAsia="宋体"/>
          <w:lang w:val="en-US" w:eastAsia="zh-CN"/>
        </w:rPr>
        <w:t xml:space="preserve">[2]                        </w:t>
      </w:r>
      <w:r>
        <w:t>ETSI GS NFV-IFA 049</w:t>
      </w:r>
      <w:r>
        <w:rPr>
          <w:rFonts w:hint="eastAsia" w:eastAsia="宋体"/>
          <w:lang w:val="en-US" w:eastAsia="zh-CN"/>
        </w:rPr>
        <w:t>:</w:t>
      </w:r>
      <w:r>
        <w:t xml:space="preserve"> “Network Functions Virtualisation (NFV) Release 5; Architectural Framework; VNF generic OAM functions specification.</w:t>
      </w:r>
    </w:p>
    <w:p>
      <w:pPr>
        <w:pStyle w:val="106"/>
        <w:rPr>
          <w:rFonts w:hint="eastAsia"/>
          <w:lang w:val="en-US" w:eastAsia="zh-CN"/>
        </w:rPr>
      </w:pPr>
      <w:r>
        <w:rPr>
          <w:rFonts w:hint="eastAsia" w:eastAsia="宋体"/>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pPr>
        <w:pStyle w:val="106"/>
      </w:pPr>
      <w:r>
        <w:rPr>
          <w:rFonts w:hint="eastAsia"/>
          <w:lang w:val="en-US" w:eastAsia="zh-CN"/>
        </w:rPr>
        <w:t xml:space="preserve">[4]                     </w:t>
      </w:r>
      <w:bookmarkStart w:id="53" w:name="OLE_LINK6"/>
      <w:r>
        <w:rPr>
          <w:rFonts w:hint="eastAsia"/>
          <w:lang w:val="en-US" w:eastAsia="zh-CN"/>
        </w:rPr>
        <w:t xml:space="preserve">   </w:t>
      </w:r>
      <w:r>
        <w:t>3GPP TR 28.834</w:t>
      </w:r>
      <w:bookmarkEnd w:id="53"/>
      <w:r>
        <w:t>: "Study on management of cloud-native Virtualized Network Functions (VNF)".</w:t>
      </w:r>
    </w:p>
    <w:p>
      <w:pPr>
        <w:pStyle w:val="106"/>
        <w:rPr>
          <w:rFonts w:hint="eastAsia"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pPr>
        <w:pStyle w:val="106"/>
      </w:pPr>
      <w:r>
        <w:t>[</w:t>
      </w:r>
      <w:r>
        <w:rPr>
          <w:rFonts w:hint="eastAsia" w:eastAsia="宋体"/>
          <w:lang w:val="en-US" w:eastAsia="zh-CN"/>
        </w:rPr>
        <w:t>6</w:t>
      </w:r>
      <w:r>
        <w:t>]</w:t>
      </w:r>
      <w:r>
        <w:rPr>
          <w:rFonts w:hint="eastAsia" w:eastAsia="宋体"/>
          <w:lang w:val="en-US" w:eastAsia="zh-CN"/>
        </w:rPr>
        <w:t xml:space="preserve">                        </w:t>
      </w:r>
      <w:r>
        <w:t>3GPP TS 28.526: "Telecommunication management; Life Cycle Management (LCM) for mobile networks that include virtualized network functions; Procedures".</w:t>
      </w:r>
    </w:p>
    <w:p>
      <w:pPr>
        <w:pStyle w:val="106"/>
        <w:rPr>
          <w:rFonts w:ascii="Arial" w:hAnsi="Arial" w:cs="Arial"/>
          <w:color w:val="000000"/>
          <w:sz w:val="18"/>
          <w:szCs w:val="18"/>
        </w:rPr>
      </w:pPr>
      <w:r>
        <w:rPr>
          <w:rFonts w:hint="eastAsia" w:eastAsia="宋体"/>
          <w:lang w:val="en-US" w:eastAsia="zh-CN"/>
        </w:rPr>
        <w:t xml:space="preserve">[7]                       </w:t>
      </w:r>
      <w:r>
        <w:t>3GPP TS 28.531: “</w:t>
      </w:r>
      <w:r>
        <w:rPr>
          <w:color w:val="000000"/>
        </w:rPr>
        <w:t>Management and orchestration; Provisioning”.</w:t>
      </w:r>
    </w:p>
    <w:p>
      <w:pPr>
        <w:keepLines/>
        <w:overflowPunct w:val="0"/>
        <w:autoSpaceDE w:val="0"/>
        <w:autoSpaceDN w:val="0"/>
        <w:adjustRightInd w:val="0"/>
        <w:ind w:left="1702" w:hanging="1418"/>
        <w:textAlignment w:val="baseline"/>
        <w:rPr>
          <w:rFonts w:eastAsia="Times New Roman"/>
        </w:rPr>
      </w:pPr>
      <w:r>
        <w:rPr>
          <w:rFonts w:eastAsia="Times New Roman"/>
        </w:rPr>
        <w:t>[</w:t>
      </w:r>
      <w:r>
        <w:rPr>
          <w:rFonts w:hint="eastAsia" w:eastAsia="宋体"/>
          <w:lang w:val="en-US" w:eastAsia="zh-CN"/>
        </w:rPr>
        <w:t>8</w:t>
      </w:r>
      <w:r>
        <w:rPr>
          <w:rFonts w:eastAsia="Times New Roman"/>
        </w:rPr>
        <w:t>]</w:t>
      </w:r>
      <w:r>
        <w:rPr>
          <w:rFonts w:eastAsia="Times New Roman"/>
        </w:rPr>
        <w:tab/>
      </w:r>
      <w:r>
        <w:rPr>
          <w:rFonts w:eastAsia="Times New Roman"/>
        </w:rPr>
        <w:t>ETSI GS NFV-IFA 013 (V4.5.1) (2023-09): "Network Function Virtualisation (NFV); Release 4; Management and Orchestration; Os-Ma-nfvo reference point - Interface and Information Model Specification".</w:t>
      </w:r>
    </w:p>
    <w:p>
      <w:pPr>
        <w:keepLines/>
        <w:overflowPunct w:val="0"/>
        <w:autoSpaceDE w:val="0"/>
        <w:autoSpaceDN w:val="0"/>
        <w:adjustRightInd w:val="0"/>
        <w:ind w:left="1702" w:hanging="1418"/>
        <w:textAlignment w:val="baseline"/>
        <w:rPr>
          <w:rFonts w:eastAsia="Times New Roman"/>
        </w:rPr>
      </w:pPr>
      <w:r>
        <w:rPr>
          <w:rFonts w:eastAsia="Times New Roman"/>
        </w:rPr>
        <w:t>[</w:t>
      </w:r>
      <w:r>
        <w:rPr>
          <w:rFonts w:hint="eastAsia" w:eastAsia="宋体"/>
          <w:lang w:val="en-US" w:eastAsia="zh-CN"/>
        </w:rPr>
        <w:t>9</w:t>
      </w:r>
      <w:r>
        <w:rPr>
          <w:rFonts w:eastAsia="Times New Roman"/>
        </w:rPr>
        <w:t>]</w:t>
      </w:r>
      <w:r>
        <w:rPr>
          <w:rFonts w:eastAsia="Times New Roman"/>
        </w:rPr>
        <w:tab/>
      </w:r>
      <w:r>
        <w:rPr>
          <w:rFonts w:eastAsia="Times New Roman"/>
        </w:rPr>
        <w:t>ETSI GS NFV-IFA 008 (V4.3.1) (2022-05): "Network Function Virtualisation (NFV); Release 4; Management and Orchestration; Ve-Vnfm reference point - Interface and Information Model Specification".</w:t>
      </w:r>
    </w:p>
    <w:p>
      <w:pPr>
        <w:keepLines/>
        <w:overflowPunct w:val="0"/>
        <w:autoSpaceDE w:val="0"/>
        <w:autoSpaceDN w:val="0"/>
        <w:adjustRightInd w:val="0"/>
        <w:ind w:left="1702" w:hanging="1418"/>
        <w:textAlignment w:val="baseline"/>
        <w:rPr>
          <w:rFonts w:hint="eastAsia" w:eastAsia="宋体"/>
          <w:lang w:val="en-US" w:eastAsia="zh-CN"/>
        </w:rPr>
      </w:pPr>
      <w:r>
        <w:rPr>
          <w:rFonts w:hint="eastAsia" w:eastAsia="宋体"/>
          <w:lang w:val="en-US" w:eastAsia="zh-CN"/>
        </w:rPr>
        <w:t xml:space="preserve">[10]                     </w:t>
      </w:r>
      <w:r>
        <w:t>3GPP TR 28.532: “Management and orchestration; Generic management services”</w:t>
      </w:r>
      <w:r>
        <w:rPr>
          <w:rFonts w:hint="eastAsia" w:eastAsia="宋体"/>
          <w:lang w:val="en-US" w:eastAsia="zh-CN"/>
        </w:rPr>
        <w:t>.</w:t>
      </w:r>
    </w:p>
    <w:p>
      <w:pPr>
        <w:keepLines/>
        <w:overflowPunct w:val="0"/>
        <w:autoSpaceDE w:val="0"/>
        <w:autoSpaceDN w:val="0"/>
        <w:adjustRightInd w:val="0"/>
        <w:ind w:left="1702" w:hanging="1418"/>
        <w:textAlignment w:val="baseline"/>
        <w:rPr>
          <w:rFonts w:eastAsia="Times New Roman"/>
        </w:rPr>
      </w:pPr>
    </w:p>
    <w:p>
      <w:pPr>
        <w:pStyle w:val="106"/>
      </w:pPr>
    </w:p>
    <w:p>
      <w:pPr>
        <w:pStyle w:val="106"/>
      </w:pPr>
    </w:p>
    <w:p>
      <w:pPr>
        <w:pStyle w:val="106"/>
        <w:rPr>
          <w:rFonts w:hint="default"/>
          <w:lang w:val="en-US" w:eastAsia="zh-CN"/>
        </w:rPr>
      </w:pPr>
    </w:p>
    <w:p>
      <w:pPr>
        <w:pStyle w:val="106"/>
      </w:pPr>
      <w:r>
        <w:t>…</w:t>
      </w:r>
    </w:p>
    <w:p>
      <w:pPr>
        <w:pStyle w:val="106"/>
      </w:pPr>
      <w:r>
        <w:t>[x]</w:t>
      </w:r>
      <w:r>
        <w:tab/>
      </w:r>
      <w:r>
        <w:t>&lt;doctype&gt; &lt;#&gt;[ ([up to and including]{yyyy[-mm]|V&lt;a[.b[.c]]&gt;}[onwards])]: "&lt;Title&gt;".</w:t>
      </w:r>
    </w:p>
    <w:p>
      <w:pPr>
        <w:pStyle w:val="3"/>
      </w:pPr>
      <w:bookmarkStart w:id="54" w:name="definitions"/>
      <w:bookmarkEnd w:id="54"/>
      <w:bookmarkStart w:id="55" w:name="_Toc23307"/>
      <w:bookmarkStart w:id="56" w:name="_Toc32522"/>
      <w:bookmarkStart w:id="57" w:name="_Toc8247"/>
      <w:bookmarkStart w:id="58" w:name="_Toc14561"/>
      <w:bookmarkStart w:id="59" w:name="_Toc7357"/>
      <w:bookmarkStart w:id="60" w:name="_Toc5733"/>
      <w:bookmarkStart w:id="61" w:name="_Toc13383"/>
      <w:bookmarkStart w:id="62" w:name="_Toc7461"/>
      <w:bookmarkStart w:id="63" w:name="_Toc12907"/>
      <w:bookmarkStart w:id="64" w:name="_Toc156317721"/>
      <w:bookmarkStart w:id="65" w:name="_Toc29171"/>
      <w:r>
        <w:t>3</w:t>
      </w:r>
      <w:r>
        <w:tab/>
      </w:r>
      <w:r>
        <w:t>Definitions of terms, symbols and abbreviations</w:t>
      </w:r>
      <w:bookmarkEnd w:id="55"/>
      <w:bookmarkEnd w:id="56"/>
      <w:bookmarkEnd w:id="57"/>
      <w:bookmarkEnd w:id="58"/>
      <w:bookmarkEnd w:id="59"/>
      <w:bookmarkEnd w:id="60"/>
      <w:bookmarkEnd w:id="61"/>
      <w:bookmarkEnd w:id="62"/>
      <w:bookmarkEnd w:id="63"/>
      <w:bookmarkEnd w:id="64"/>
      <w:bookmarkEnd w:id="65"/>
    </w:p>
    <w:p>
      <w:pPr>
        <w:pStyle w:val="4"/>
      </w:pPr>
      <w:bookmarkStart w:id="66" w:name="_Toc32313"/>
      <w:bookmarkStart w:id="67" w:name="_Toc4335"/>
      <w:bookmarkStart w:id="68" w:name="_Toc25960"/>
      <w:bookmarkStart w:id="69" w:name="_Toc12740"/>
      <w:bookmarkStart w:id="70" w:name="_Toc6102"/>
      <w:bookmarkStart w:id="71" w:name="_Toc6622"/>
      <w:bookmarkStart w:id="72" w:name="_Toc15786"/>
      <w:bookmarkStart w:id="73" w:name="_Toc156317722"/>
      <w:bookmarkStart w:id="74" w:name="_Toc13915"/>
      <w:bookmarkStart w:id="75" w:name="_Toc31567"/>
      <w:bookmarkStart w:id="76" w:name="_Toc10882"/>
      <w:r>
        <w:t>3.1</w:t>
      </w:r>
      <w:r>
        <w:tab/>
      </w:r>
      <w:r>
        <w:t>Terms</w:t>
      </w:r>
      <w:bookmarkEnd w:id="66"/>
      <w:bookmarkEnd w:id="67"/>
      <w:bookmarkEnd w:id="68"/>
      <w:bookmarkEnd w:id="69"/>
      <w:bookmarkEnd w:id="70"/>
      <w:bookmarkEnd w:id="71"/>
      <w:bookmarkEnd w:id="72"/>
      <w:bookmarkEnd w:id="73"/>
      <w:bookmarkEnd w:id="74"/>
      <w:bookmarkEnd w:id="75"/>
      <w:bookmarkEnd w:id="7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pPr>
        <w:pStyle w:val="4"/>
      </w:pPr>
      <w:bookmarkStart w:id="77" w:name="_Toc2879"/>
      <w:bookmarkStart w:id="78" w:name="_Toc22771"/>
      <w:bookmarkStart w:id="79" w:name="_Toc7669"/>
      <w:bookmarkStart w:id="80" w:name="_Toc3174"/>
      <w:bookmarkStart w:id="81" w:name="_Toc156317723"/>
      <w:bookmarkStart w:id="82" w:name="_Toc9923"/>
      <w:bookmarkStart w:id="83" w:name="_Toc7809"/>
      <w:bookmarkStart w:id="84" w:name="_Toc8651"/>
      <w:bookmarkStart w:id="85" w:name="_Toc25377"/>
      <w:bookmarkStart w:id="86" w:name="_Toc29109"/>
      <w:bookmarkStart w:id="87" w:name="_Toc15610"/>
      <w:r>
        <w:t>3.2</w:t>
      </w:r>
      <w:r>
        <w:tab/>
      </w:r>
      <w:r>
        <w:t>Symbols</w:t>
      </w:r>
      <w:bookmarkEnd w:id="77"/>
      <w:bookmarkEnd w:id="78"/>
      <w:bookmarkEnd w:id="79"/>
      <w:bookmarkEnd w:id="80"/>
      <w:bookmarkEnd w:id="81"/>
      <w:bookmarkEnd w:id="82"/>
      <w:bookmarkEnd w:id="83"/>
      <w:bookmarkEnd w:id="84"/>
      <w:bookmarkEnd w:id="85"/>
      <w:bookmarkEnd w:id="86"/>
      <w:bookmarkEnd w:id="87"/>
    </w:p>
    <w:p>
      <w:pPr>
        <w:keepNext/>
      </w:pPr>
      <w:r>
        <w:t>For the purposes of the present document, the following symbols apply:</w:t>
      </w:r>
    </w:p>
    <w:p>
      <w:pPr>
        <w:pStyle w:val="109"/>
      </w:pPr>
      <w:r>
        <w:t>&lt;symbol&gt;</w:t>
      </w:r>
      <w:r>
        <w:tab/>
      </w:r>
      <w:r>
        <w:t>&lt;Explanation&gt;</w:t>
      </w:r>
    </w:p>
    <w:p>
      <w:pPr>
        <w:pStyle w:val="109"/>
      </w:pPr>
    </w:p>
    <w:p>
      <w:pPr>
        <w:pStyle w:val="109"/>
      </w:pPr>
    </w:p>
    <w:p>
      <w:pPr>
        <w:pStyle w:val="4"/>
      </w:pPr>
      <w:bookmarkStart w:id="88" w:name="_Toc24587"/>
      <w:bookmarkStart w:id="89" w:name="_Toc30948"/>
      <w:bookmarkStart w:id="90" w:name="_Toc8982"/>
      <w:bookmarkStart w:id="91" w:name="_Toc23637"/>
      <w:bookmarkStart w:id="92" w:name="_Toc26581"/>
      <w:bookmarkStart w:id="93" w:name="_Toc9810"/>
      <w:bookmarkStart w:id="94" w:name="_Toc10611"/>
      <w:bookmarkStart w:id="95" w:name="_Toc28878"/>
      <w:bookmarkStart w:id="96" w:name="_Toc19167"/>
      <w:bookmarkStart w:id="97" w:name="_Toc156317724"/>
      <w:bookmarkStart w:id="98" w:name="_Toc14188"/>
      <w:r>
        <w:t>3.3</w:t>
      </w:r>
      <w:r>
        <w:tab/>
      </w:r>
      <w:r>
        <w:t>Abbreviations</w:t>
      </w:r>
      <w:bookmarkEnd w:id="88"/>
      <w:bookmarkEnd w:id="89"/>
      <w:bookmarkEnd w:id="90"/>
      <w:bookmarkEnd w:id="91"/>
      <w:bookmarkEnd w:id="92"/>
      <w:bookmarkEnd w:id="93"/>
      <w:bookmarkEnd w:id="94"/>
      <w:bookmarkEnd w:id="95"/>
      <w:bookmarkEnd w:id="96"/>
      <w:bookmarkEnd w:id="97"/>
      <w:bookmarkEnd w:id="9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r>
        <w:t>LCM</w:t>
      </w:r>
      <w:r>
        <w:tab/>
      </w:r>
      <w:r>
        <w:t>Life Cycle Management</w:t>
      </w:r>
    </w:p>
    <w:p>
      <w:pPr>
        <w:pStyle w:val="109"/>
      </w:pPr>
    </w:p>
    <w:p>
      <w:pPr>
        <w:pStyle w:val="109"/>
      </w:pPr>
    </w:p>
    <w:p>
      <w:pPr>
        <w:pStyle w:val="3"/>
      </w:pPr>
      <w:bookmarkStart w:id="99" w:name="clause4"/>
      <w:bookmarkEnd w:id="99"/>
      <w:bookmarkStart w:id="100" w:name="_Toc155781454"/>
      <w:bookmarkStart w:id="101" w:name="_Toc4333"/>
      <w:bookmarkStart w:id="102" w:name="_Toc27576"/>
      <w:bookmarkStart w:id="103" w:name="_Toc14728"/>
      <w:bookmarkStart w:id="104" w:name="_Toc2328"/>
      <w:bookmarkStart w:id="105" w:name="_Toc3690"/>
      <w:bookmarkStart w:id="106" w:name="_Toc10089"/>
      <w:bookmarkStart w:id="107" w:name="_Toc10486"/>
      <w:bookmarkStart w:id="108" w:name="_Toc5958"/>
      <w:bookmarkStart w:id="109" w:name="_Toc4331"/>
      <w:bookmarkStart w:id="110" w:name="_Toc21084"/>
      <w:r>
        <w:t>4</w:t>
      </w:r>
      <w:r>
        <w:tab/>
      </w:r>
      <w:r>
        <w:t xml:space="preserve">Concepts and </w:t>
      </w:r>
      <w:bookmarkEnd w:id="100"/>
      <w:r>
        <w:t>background</w:t>
      </w:r>
      <w:bookmarkEnd w:id="101"/>
      <w:bookmarkEnd w:id="102"/>
      <w:bookmarkEnd w:id="103"/>
      <w:bookmarkEnd w:id="104"/>
      <w:bookmarkEnd w:id="105"/>
      <w:bookmarkEnd w:id="106"/>
      <w:bookmarkEnd w:id="107"/>
      <w:bookmarkEnd w:id="108"/>
      <w:bookmarkEnd w:id="109"/>
      <w:bookmarkEnd w:id="110"/>
    </w:p>
    <w:p>
      <w:pPr>
        <w:pStyle w:val="99"/>
        <w:rPr>
          <w:color w:val="FF0000"/>
        </w:rPr>
      </w:pPr>
      <w:r>
        <w:rPr>
          <w:color w:val="FF0000"/>
        </w:rPr>
        <w:t>Editor's Note: This clause introduces the concepts and the background information including the relevant work done by other SDOs or industry organizations.</w:t>
      </w:r>
    </w:p>
    <w:p>
      <w:pPr>
        <w:pStyle w:val="6"/>
        <w:rPr>
          <w:color w:val="auto"/>
        </w:rPr>
      </w:pPr>
      <w:bookmarkStart w:id="111" w:name="_Toc7109"/>
      <w:bookmarkStart w:id="112" w:name="_Toc18291"/>
      <w:bookmarkStart w:id="113" w:name="_Toc13012"/>
      <w:bookmarkStart w:id="114" w:name="_Toc9493"/>
      <w:bookmarkStart w:id="115" w:name="_Toc32128"/>
      <w:bookmarkStart w:id="116" w:name="_Toc3702"/>
      <w:bookmarkStart w:id="117" w:name="_Toc9720"/>
      <w:bookmarkStart w:id="118" w:name="_Toc137"/>
      <w:bookmarkStart w:id="119" w:name="_Toc26179"/>
      <w:r>
        <w:rPr>
          <w:color w:val="auto"/>
          <w:sz w:val="32"/>
        </w:rPr>
        <w:t>4.</w:t>
      </w:r>
      <w:r>
        <w:rPr>
          <w:rFonts w:hint="eastAsia"/>
          <w:color w:val="auto"/>
          <w:sz w:val="32"/>
          <w:lang w:val="en-US" w:eastAsia="zh-CN"/>
        </w:rPr>
        <w:t>1 Background of VNF generic OAM functions</w:t>
      </w:r>
      <w:bookmarkEnd w:id="111"/>
      <w:bookmarkEnd w:id="112"/>
      <w:bookmarkEnd w:id="113"/>
      <w:bookmarkEnd w:id="114"/>
      <w:bookmarkEnd w:id="115"/>
      <w:bookmarkEnd w:id="116"/>
      <w:bookmarkEnd w:id="117"/>
      <w:bookmarkEnd w:id="118"/>
      <w:bookmarkEnd w:id="119"/>
    </w:p>
    <w:p>
      <w:pPr>
        <w:rPr>
          <w:rFonts w:hint="eastAsia"/>
          <w:lang w:val="en-US" w:eastAsia="zh-CN"/>
        </w:rPr>
      </w:pPr>
      <w:r>
        <w:t>ETSI GR NFV-EVE 019</w:t>
      </w:r>
      <w:r>
        <w:rPr>
          <w:rFonts w:hint="eastAsia" w:eastAsia="宋体"/>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highlight w:val="none"/>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hint="eastAsia" w:eastAsia="宋体"/>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pPr>
        <w:rPr>
          <w:color w:val="auto"/>
        </w:rPr>
      </w:pPr>
      <w:r>
        <w:t>ETSI GS NFV-IFA 049</w:t>
      </w:r>
      <w:r>
        <w:rPr>
          <w:rFonts w:hint="eastAsia" w:eastAsia="宋体"/>
          <w:lang w:val="en-US" w:eastAsia="zh-CN"/>
        </w:rPr>
        <w:t xml:space="preserve"> </w:t>
      </w:r>
      <w:r>
        <w:t>[</w:t>
      </w:r>
      <w:r>
        <w:rPr>
          <w:rFonts w:hint="eastAsia"/>
          <w:lang w:val="en-US" w:eastAsia="zh-CN"/>
        </w:rPr>
        <w:t>2</w:t>
      </w:r>
      <w:r>
        <w:t>]</w:t>
      </w:r>
      <w:r>
        <w:rPr>
          <w:rFonts w:hint="eastAsia"/>
          <w:lang w:val="en-US" w:eastAsia="zh-CN"/>
        </w:rPr>
        <w:t xml:space="preserve"> </w:t>
      </w:r>
      <w:r>
        <w:t>specifies the</w:t>
      </w:r>
      <w:r>
        <w:rPr>
          <w:color w:val="auto"/>
        </w:rPr>
        <w:t xml:space="preserve"> VNF generic OAM functions framework</w:t>
      </w:r>
      <w:r>
        <w:rPr>
          <w:rFonts w:hint="eastAsia"/>
          <w:color w:val="auto"/>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r>
        <w:rPr>
          <w:rFonts w:hint="eastAsia"/>
          <w:color w:val="auto"/>
          <w:lang w:val="en-US" w:eastAsia="zh-CN"/>
        </w:rPr>
        <w:t>.</w:t>
      </w:r>
    </w:p>
    <w:p>
      <w:pPr>
        <w:pStyle w:val="3"/>
      </w:pPr>
      <w:bookmarkStart w:id="120" w:name="_Toc12969"/>
      <w:bookmarkStart w:id="121" w:name="_Toc155781455"/>
      <w:bookmarkStart w:id="122" w:name="_Toc30754"/>
      <w:bookmarkStart w:id="123" w:name="_Toc26438"/>
      <w:bookmarkStart w:id="124" w:name="_Toc23676"/>
      <w:bookmarkStart w:id="125" w:name="_Toc31118"/>
      <w:bookmarkStart w:id="126" w:name="_Toc21521"/>
      <w:bookmarkStart w:id="127" w:name="_Toc14798"/>
      <w:bookmarkStart w:id="128" w:name="_Toc6912"/>
      <w:bookmarkStart w:id="129" w:name="_Toc31"/>
      <w:bookmarkStart w:id="130" w:name="_Toc29150"/>
      <w:r>
        <w:t>5</w:t>
      </w:r>
      <w:r>
        <w:tab/>
      </w:r>
      <w:r>
        <w:t>Use cases, potential requirements, and potential solutions</w:t>
      </w:r>
      <w:bookmarkEnd w:id="120"/>
      <w:bookmarkEnd w:id="121"/>
      <w:bookmarkEnd w:id="122"/>
      <w:bookmarkEnd w:id="123"/>
      <w:bookmarkEnd w:id="124"/>
      <w:bookmarkEnd w:id="125"/>
      <w:bookmarkEnd w:id="126"/>
      <w:bookmarkEnd w:id="127"/>
      <w:bookmarkEnd w:id="128"/>
      <w:bookmarkEnd w:id="129"/>
      <w:bookmarkEnd w:id="130"/>
    </w:p>
    <w:p>
      <w:pPr>
        <w:pStyle w:val="4"/>
      </w:pPr>
      <w:bookmarkStart w:id="131" w:name="_Toc2344"/>
      <w:bookmarkStart w:id="132" w:name="_Toc29425"/>
      <w:bookmarkStart w:id="133" w:name="_Toc28068"/>
      <w:bookmarkStart w:id="134" w:name="_Toc155781456"/>
      <w:bookmarkStart w:id="135" w:name="_Toc18707"/>
      <w:bookmarkStart w:id="136" w:name="_Toc24396"/>
      <w:bookmarkStart w:id="137" w:name="_Toc13037"/>
      <w:bookmarkStart w:id="138" w:name="_Toc29695"/>
      <w:bookmarkStart w:id="139" w:name="_Toc26504"/>
      <w:bookmarkStart w:id="140" w:name="_Toc26611"/>
      <w:bookmarkStart w:id="141" w:name="_Toc17834"/>
      <w:r>
        <w:t>5.1</w:t>
      </w:r>
      <w:r>
        <w:tab/>
      </w:r>
      <w:r>
        <w:t>Use of VNF generic OAM functions</w:t>
      </w:r>
      <w:bookmarkEnd w:id="131"/>
      <w:bookmarkEnd w:id="132"/>
      <w:bookmarkEnd w:id="133"/>
      <w:bookmarkEnd w:id="134"/>
      <w:bookmarkEnd w:id="135"/>
      <w:bookmarkEnd w:id="136"/>
      <w:bookmarkEnd w:id="137"/>
      <w:bookmarkEnd w:id="138"/>
      <w:bookmarkEnd w:id="139"/>
      <w:bookmarkEnd w:id="140"/>
      <w:bookmarkEnd w:id="141"/>
    </w:p>
    <w:p>
      <w:pPr>
        <w:pStyle w:val="99"/>
        <w:rPr>
          <w:color w:val="FF0000"/>
        </w:rPr>
      </w:pPr>
      <w:r>
        <w:rPr>
          <w:color w:val="FF0000"/>
        </w:rPr>
        <w:t>Editor's Note: This clause describes the use cases, issues, requirements, and solutions related to WT-1.</w:t>
      </w:r>
    </w:p>
    <w:p>
      <w:pPr>
        <w:pStyle w:val="5"/>
      </w:pPr>
      <w:bookmarkStart w:id="142" w:name="_Toc21534"/>
      <w:bookmarkStart w:id="143" w:name="_Toc25743"/>
      <w:bookmarkStart w:id="144" w:name="_Toc25489"/>
      <w:bookmarkStart w:id="145" w:name="_Toc23348"/>
      <w:bookmarkStart w:id="146" w:name="_Toc18749"/>
      <w:bookmarkStart w:id="147" w:name="_Toc11513"/>
      <w:bookmarkStart w:id="148" w:name="_Toc29479"/>
      <w:bookmarkStart w:id="149" w:name="_Toc17908"/>
      <w:bookmarkStart w:id="150" w:name="_Toc13370"/>
      <w:bookmarkStart w:id="151" w:name="_Toc19560"/>
      <w:bookmarkStart w:id="152" w:name="_Toc155781457"/>
      <w:r>
        <w:t>5.1.</w:t>
      </w:r>
      <w:r>
        <w:rPr>
          <w:rFonts w:hint="eastAsia" w:eastAsia="宋体"/>
          <w:lang w:val="en-US" w:eastAsia="zh-CN"/>
        </w:rPr>
        <w:t>1</w:t>
      </w:r>
      <w:r>
        <w:tab/>
      </w:r>
      <w:r>
        <w:t>Use case #</w:t>
      </w:r>
      <w:r>
        <w:rPr>
          <w:rFonts w:hint="eastAsia" w:eastAsia="宋体"/>
          <w:lang w:val="en-US" w:eastAsia="zh-CN"/>
        </w:rPr>
        <w:t>1</w:t>
      </w:r>
      <w:r>
        <w:t>: Cloud-native VNF configuration management</w:t>
      </w:r>
      <w:bookmarkEnd w:id="142"/>
      <w:bookmarkEnd w:id="143"/>
      <w:bookmarkEnd w:id="144"/>
      <w:bookmarkEnd w:id="145"/>
      <w:bookmarkEnd w:id="146"/>
      <w:bookmarkEnd w:id="147"/>
      <w:bookmarkEnd w:id="148"/>
      <w:bookmarkEnd w:id="149"/>
      <w:bookmarkEnd w:id="150"/>
    </w:p>
    <w:p>
      <w:pPr>
        <w:pStyle w:val="6"/>
      </w:pPr>
      <w:bookmarkStart w:id="153" w:name="_Toc9391"/>
      <w:bookmarkStart w:id="154" w:name="_Toc10713"/>
      <w:bookmarkStart w:id="155" w:name="_Toc11800"/>
      <w:bookmarkStart w:id="156" w:name="_Toc24803"/>
      <w:bookmarkStart w:id="157" w:name="_Toc23832"/>
      <w:bookmarkStart w:id="158" w:name="_Toc16286"/>
      <w:bookmarkStart w:id="159" w:name="_Toc12679"/>
      <w:bookmarkStart w:id="160" w:name="_Toc12568"/>
      <w:bookmarkStart w:id="161" w:name="_Toc2389"/>
      <w:r>
        <w:t>5.1.</w:t>
      </w:r>
      <w:r>
        <w:rPr>
          <w:rFonts w:hint="default" w:eastAsia="Times New Roman"/>
          <w:lang w:val="en-US" w:eastAsia="zh-CN"/>
        </w:rPr>
        <w:t>1</w:t>
      </w:r>
      <w:r>
        <w:t>.1</w:t>
      </w:r>
      <w:r>
        <w:tab/>
      </w:r>
      <w:r>
        <w:t>Description</w:t>
      </w:r>
      <w:bookmarkEnd w:id="153"/>
      <w:bookmarkEnd w:id="154"/>
      <w:bookmarkEnd w:id="155"/>
      <w:bookmarkEnd w:id="156"/>
      <w:bookmarkEnd w:id="157"/>
      <w:bookmarkEnd w:id="158"/>
      <w:bookmarkEnd w:id="159"/>
      <w:bookmarkEnd w:id="160"/>
      <w:bookmarkEnd w:id="161"/>
    </w:p>
    <w:p>
      <w:pPr>
        <w:rPr>
          <w:sz w:val="21"/>
          <w:szCs w:val="21"/>
        </w:rPr>
      </w:pPr>
      <w:r>
        <w:rPr>
          <w:lang w:eastAsia="zh-CN"/>
        </w:rPr>
        <w:t>Although ETSI NFV framework supports containerized NFV deployments since Release 4, 3GPP management system specifications, like TS 28.526 [</w:t>
      </w:r>
      <w:r>
        <w:rPr>
          <w:rFonts w:hint="eastAsia"/>
          <w:lang w:val="en-US" w:eastAsia="zh-CN"/>
        </w:rPr>
        <w:t>6</w:t>
      </w:r>
      <w:r>
        <w:rPr>
          <w:lang w:eastAsia="zh-CN"/>
        </w:rPr>
        <w:t xml:space="preserve">] lack </w:t>
      </w:r>
      <w:r>
        <w:rPr>
          <w:sz w:val="21"/>
          <w:szCs w:val="21"/>
        </w:rPr>
        <w:t xml:space="preserve">support for cloud native NFs that are deployed as containerized workloads, </w:t>
      </w:r>
      <w:r>
        <w:rPr>
          <w:lang w:eastAsia="zh-CN"/>
        </w:rPr>
        <w:t xml:space="preserve"> since it</w:t>
      </w:r>
      <w:r>
        <w:rPr>
          <w:sz w:val="21"/>
          <w:szCs w:val="21"/>
        </w:rPr>
        <w:t xml:space="preserve"> references release 2 specifications from ETSI NFV. </w:t>
      </w:r>
    </w:p>
    <w:p>
      <w:r>
        <w:t xml:space="preserve">Besides allocation and configuration of the necessary resources, to bring up a cloud-native VNF into operation, i.e., full instance provisioning and configuration of the corresponding VNF instances needs to take place. Configuration actions can also be performed during the cloud native VNF instance operation. </w:t>
      </w:r>
    </w:p>
    <w:p>
      <w:r>
        <w:t>An operator need to be able to manage and orchestrate through the 3GPP management system the configuration of the cloud native VNF instances. The operator needs to be able to perform through the 3GPP management system, operations like s</w:t>
      </w:r>
      <w:r>
        <w:rPr>
          <w:rFonts w:eastAsia="Times New Roman"/>
        </w:rPr>
        <w:t>et and query configuration information</w:t>
      </w:r>
      <w:r>
        <w:t xml:space="preserve">. </w:t>
      </w:r>
    </w:p>
    <w:p/>
    <w:p>
      <w:pPr>
        <w:pStyle w:val="5"/>
      </w:pPr>
      <w:bookmarkStart w:id="162" w:name="_Toc6978"/>
      <w:bookmarkStart w:id="163" w:name="_Toc13519"/>
      <w:bookmarkStart w:id="164" w:name="_Toc9213"/>
      <w:bookmarkStart w:id="165" w:name="_Toc18926"/>
      <w:bookmarkStart w:id="166" w:name="_Toc20162"/>
      <w:bookmarkStart w:id="167" w:name="_Toc13318"/>
      <w:bookmarkStart w:id="168" w:name="_Toc19435"/>
      <w:bookmarkStart w:id="169" w:name="_Toc29112"/>
      <w:bookmarkStart w:id="170" w:name="_Toc8852"/>
      <w:r>
        <w:t>5.1.x</w:t>
      </w:r>
      <w:r>
        <w:tab/>
      </w:r>
      <w:r>
        <w:t>Use case #x</w:t>
      </w:r>
      <w:bookmarkEnd w:id="151"/>
      <w:bookmarkEnd w:id="152"/>
      <w:bookmarkEnd w:id="162"/>
      <w:bookmarkEnd w:id="163"/>
      <w:bookmarkEnd w:id="164"/>
      <w:bookmarkEnd w:id="165"/>
      <w:bookmarkEnd w:id="166"/>
      <w:bookmarkEnd w:id="167"/>
      <w:bookmarkEnd w:id="168"/>
      <w:bookmarkEnd w:id="169"/>
      <w:bookmarkEnd w:id="170"/>
    </w:p>
    <w:p>
      <w:pPr>
        <w:pStyle w:val="6"/>
      </w:pPr>
      <w:bookmarkStart w:id="171" w:name="_Toc4568"/>
      <w:bookmarkStart w:id="172" w:name="_Toc155781458"/>
      <w:bookmarkStart w:id="173" w:name="_Toc20998"/>
      <w:bookmarkStart w:id="174" w:name="_Toc6290"/>
      <w:bookmarkStart w:id="175" w:name="_Toc31030"/>
      <w:bookmarkStart w:id="176" w:name="_Toc16150"/>
      <w:bookmarkStart w:id="177" w:name="_Toc8477"/>
      <w:bookmarkStart w:id="178" w:name="_Toc26528"/>
      <w:bookmarkStart w:id="179" w:name="_Toc30112"/>
      <w:bookmarkStart w:id="180" w:name="_Toc29424"/>
      <w:bookmarkStart w:id="181" w:name="_Toc4620"/>
      <w:r>
        <w:t>5.1.x.1</w:t>
      </w:r>
      <w:r>
        <w:tab/>
      </w:r>
      <w:r>
        <w:t>Description</w:t>
      </w:r>
      <w:bookmarkEnd w:id="171"/>
      <w:bookmarkEnd w:id="172"/>
      <w:bookmarkEnd w:id="173"/>
      <w:bookmarkEnd w:id="174"/>
      <w:bookmarkEnd w:id="175"/>
      <w:bookmarkEnd w:id="176"/>
      <w:bookmarkEnd w:id="177"/>
      <w:bookmarkEnd w:id="178"/>
      <w:bookmarkEnd w:id="179"/>
      <w:bookmarkEnd w:id="180"/>
      <w:bookmarkEnd w:id="181"/>
    </w:p>
    <w:p>
      <w:pPr>
        <w:pStyle w:val="6"/>
      </w:pPr>
      <w:bookmarkStart w:id="182" w:name="_Toc30953"/>
      <w:bookmarkStart w:id="183" w:name="_Toc26257"/>
      <w:bookmarkStart w:id="184" w:name="_Toc16393"/>
      <w:bookmarkStart w:id="185" w:name="_Toc31610"/>
      <w:bookmarkStart w:id="186" w:name="_Toc155781460"/>
      <w:bookmarkStart w:id="187" w:name="_Toc16731"/>
      <w:bookmarkStart w:id="188" w:name="_Toc28199"/>
      <w:bookmarkStart w:id="189" w:name="_Toc4060"/>
      <w:bookmarkStart w:id="190" w:name="_Toc7432"/>
      <w:bookmarkStart w:id="191" w:name="_Toc16376"/>
      <w:bookmarkStart w:id="192" w:name="_Toc18338"/>
      <w:r>
        <w:t>5.1.x.2</w:t>
      </w:r>
      <w:r>
        <w:tab/>
      </w:r>
      <w:r>
        <w:t>Potential requirements</w:t>
      </w:r>
      <w:bookmarkEnd w:id="182"/>
      <w:bookmarkEnd w:id="183"/>
      <w:bookmarkEnd w:id="184"/>
      <w:bookmarkEnd w:id="185"/>
      <w:bookmarkEnd w:id="186"/>
      <w:bookmarkEnd w:id="187"/>
      <w:bookmarkEnd w:id="188"/>
      <w:bookmarkEnd w:id="189"/>
      <w:bookmarkEnd w:id="190"/>
      <w:bookmarkEnd w:id="191"/>
      <w:bookmarkEnd w:id="192"/>
    </w:p>
    <w:p>
      <w:pPr>
        <w:pStyle w:val="6"/>
      </w:pPr>
      <w:bookmarkStart w:id="193" w:name="_Toc155781461"/>
      <w:bookmarkStart w:id="194" w:name="_Toc4634"/>
      <w:bookmarkStart w:id="195" w:name="_Toc29419"/>
      <w:bookmarkStart w:id="196" w:name="_Toc29472"/>
      <w:bookmarkStart w:id="197" w:name="_Toc29448"/>
      <w:bookmarkStart w:id="198" w:name="_Toc12789"/>
      <w:bookmarkStart w:id="199" w:name="_Toc32511"/>
      <w:bookmarkStart w:id="200" w:name="_Toc2925"/>
      <w:bookmarkStart w:id="201" w:name="_Toc27448"/>
      <w:bookmarkStart w:id="202" w:name="_Toc6738"/>
      <w:bookmarkStart w:id="203" w:name="_Toc10070"/>
      <w:r>
        <w:t>5.1.x.3</w:t>
      </w:r>
      <w:r>
        <w:tab/>
      </w:r>
      <w:r>
        <w:t>Potential solutions</w:t>
      </w:r>
      <w:bookmarkEnd w:id="193"/>
      <w:bookmarkEnd w:id="194"/>
      <w:bookmarkEnd w:id="195"/>
      <w:bookmarkEnd w:id="196"/>
      <w:bookmarkEnd w:id="197"/>
      <w:bookmarkEnd w:id="198"/>
      <w:bookmarkEnd w:id="199"/>
      <w:bookmarkEnd w:id="200"/>
      <w:bookmarkEnd w:id="201"/>
      <w:bookmarkEnd w:id="202"/>
      <w:bookmarkEnd w:id="203"/>
    </w:p>
    <w:p>
      <w:pPr>
        <w:pStyle w:val="6"/>
      </w:pPr>
      <w:bookmarkStart w:id="204" w:name="_Toc4417"/>
      <w:bookmarkStart w:id="205" w:name="_Toc14196"/>
      <w:bookmarkStart w:id="206" w:name="_Toc30168"/>
      <w:bookmarkStart w:id="207" w:name="_Toc26769"/>
      <w:bookmarkStart w:id="208" w:name="_Toc26248"/>
      <w:bookmarkStart w:id="209" w:name="_Toc22216"/>
      <w:bookmarkStart w:id="210" w:name="_Toc11095"/>
      <w:bookmarkStart w:id="211" w:name="_Toc29462"/>
      <w:bookmarkStart w:id="212" w:name="_Toc4003"/>
      <w:bookmarkStart w:id="213" w:name="_Toc26054"/>
      <w:r>
        <w:t>5.1.x.4</w:t>
      </w:r>
      <w:r>
        <w:tab/>
      </w:r>
      <w:r>
        <w:t>Evaluation of solutions</w:t>
      </w:r>
      <w:bookmarkEnd w:id="204"/>
      <w:bookmarkEnd w:id="205"/>
      <w:bookmarkEnd w:id="206"/>
      <w:bookmarkEnd w:id="207"/>
      <w:bookmarkEnd w:id="208"/>
      <w:bookmarkEnd w:id="209"/>
      <w:bookmarkEnd w:id="210"/>
      <w:bookmarkEnd w:id="211"/>
      <w:bookmarkEnd w:id="212"/>
      <w:bookmarkEnd w:id="213"/>
    </w:p>
    <w:p>
      <w:pPr>
        <w:pStyle w:val="4"/>
      </w:pPr>
      <w:bookmarkStart w:id="214" w:name="_Toc27391"/>
      <w:bookmarkStart w:id="215" w:name="_Toc3748"/>
      <w:bookmarkStart w:id="216" w:name="_Toc17669"/>
      <w:bookmarkStart w:id="217" w:name="_Toc6662"/>
      <w:bookmarkStart w:id="218" w:name="_Toc14368"/>
      <w:bookmarkStart w:id="219" w:name="_Toc15622"/>
      <w:bookmarkStart w:id="220" w:name="_Toc3137"/>
      <w:bookmarkStart w:id="221" w:name="_Toc155781462"/>
      <w:bookmarkStart w:id="222" w:name="_Toc11787"/>
      <w:bookmarkStart w:id="223" w:name="_Toc17220"/>
      <w:bookmarkStart w:id="224" w:name="_Toc27912"/>
      <w:r>
        <w:t>5.2</w:t>
      </w:r>
      <w:r>
        <w:tab/>
      </w:r>
      <w:r>
        <w:t>Use of industry solutions for management of cloud-native network functions</w:t>
      </w:r>
      <w:bookmarkEnd w:id="214"/>
      <w:bookmarkEnd w:id="215"/>
      <w:bookmarkEnd w:id="216"/>
      <w:bookmarkEnd w:id="217"/>
      <w:bookmarkEnd w:id="218"/>
      <w:bookmarkEnd w:id="219"/>
      <w:bookmarkEnd w:id="220"/>
      <w:bookmarkEnd w:id="221"/>
      <w:bookmarkEnd w:id="222"/>
      <w:bookmarkEnd w:id="223"/>
      <w:bookmarkEnd w:id="224"/>
      <w:r>
        <w:t xml:space="preserve"> </w:t>
      </w:r>
    </w:p>
    <w:p>
      <w:pPr>
        <w:pStyle w:val="99"/>
        <w:rPr>
          <w:color w:val="FF0000"/>
        </w:rPr>
      </w:pPr>
      <w:r>
        <w:rPr>
          <w:color w:val="FF0000"/>
        </w:rPr>
        <w:t>Editor's Note: This clause describes the use cases, issues, requirements, and solutions related to WT-2.</w:t>
      </w:r>
    </w:p>
    <w:p>
      <w:pPr>
        <w:pStyle w:val="5"/>
      </w:pPr>
      <w:bookmarkStart w:id="225" w:name="_Toc10262"/>
      <w:bookmarkStart w:id="226" w:name="_Toc13165"/>
      <w:bookmarkStart w:id="227" w:name="_Toc25958"/>
      <w:bookmarkStart w:id="228" w:name="_Toc21949"/>
      <w:bookmarkStart w:id="229" w:name="_Toc19843"/>
      <w:bookmarkStart w:id="230" w:name="_Toc17131"/>
      <w:bookmarkStart w:id="231" w:name="_Toc6722"/>
      <w:bookmarkStart w:id="232" w:name="_Toc28416"/>
      <w:bookmarkStart w:id="233" w:name="_Toc10188"/>
      <w:bookmarkStart w:id="234" w:name="_Toc155781463"/>
      <w:bookmarkStart w:id="235" w:name="_Toc21621"/>
      <w:r>
        <w:t>5.2.</w:t>
      </w:r>
      <w:r>
        <w:rPr>
          <w:rFonts w:hint="eastAsia" w:eastAsia="宋体"/>
          <w:lang w:val="en-US" w:eastAsia="zh-CN"/>
        </w:rPr>
        <w:t>1</w:t>
      </w:r>
      <w:r>
        <w:tab/>
      </w:r>
      <w:r>
        <w:t>Use case #</w:t>
      </w:r>
      <w:r>
        <w:rPr>
          <w:rFonts w:hint="eastAsia" w:eastAsia="宋体"/>
          <w:lang w:val="en-US" w:eastAsia="zh-CN"/>
        </w:rPr>
        <w:t xml:space="preserve">1: </w:t>
      </w:r>
      <w:r>
        <w:t>3GPP management architecture evolution to support LCM of cloud native network function</w:t>
      </w:r>
      <w:bookmarkEnd w:id="225"/>
      <w:bookmarkEnd w:id="226"/>
      <w:bookmarkEnd w:id="227"/>
      <w:bookmarkEnd w:id="228"/>
      <w:bookmarkEnd w:id="229"/>
      <w:bookmarkEnd w:id="230"/>
      <w:bookmarkEnd w:id="231"/>
      <w:bookmarkEnd w:id="232"/>
      <w:bookmarkEnd w:id="233"/>
    </w:p>
    <w:p>
      <w:pPr>
        <w:pStyle w:val="6"/>
      </w:pPr>
      <w:bookmarkStart w:id="236" w:name="_Toc7659"/>
      <w:bookmarkStart w:id="237" w:name="_Toc17184"/>
      <w:bookmarkStart w:id="238" w:name="_Toc15336"/>
      <w:bookmarkStart w:id="239" w:name="_Toc27149"/>
      <w:bookmarkStart w:id="240" w:name="_Toc1318"/>
      <w:bookmarkStart w:id="241" w:name="_Toc5565"/>
      <w:bookmarkStart w:id="242" w:name="_Toc17298"/>
      <w:bookmarkStart w:id="243" w:name="_Toc12006"/>
      <w:bookmarkStart w:id="244" w:name="_Toc30668"/>
      <w:r>
        <w:t>5.2.</w:t>
      </w:r>
      <w:r>
        <w:rPr>
          <w:rFonts w:hint="eastAsia" w:eastAsia="宋体"/>
          <w:lang w:val="en-US" w:eastAsia="zh-CN"/>
        </w:rPr>
        <w:t>1</w:t>
      </w:r>
      <w:r>
        <w:t>.1</w:t>
      </w:r>
      <w:r>
        <w:tab/>
      </w:r>
      <w:r>
        <w:t>Description</w:t>
      </w:r>
      <w:bookmarkEnd w:id="236"/>
      <w:bookmarkEnd w:id="237"/>
      <w:bookmarkEnd w:id="238"/>
      <w:bookmarkEnd w:id="239"/>
      <w:bookmarkEnd w:id="240"/>
      <w:bookmarkEnd w:id="241"/>
      <w:bookmarkEnd w:id="242"/>
      <w:bookmarkEnd w:id="243"/>
      <w:bookmarkEnd w:id="244"/>
    </w:p>
    <w:p>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hint="eastAsia" w:eastAsia="Malgun Gothic"/>
          <w:lang w:val="en-US" w:eastAsia="zh-CN" w:bidi="ar"/>
        </w:rPr>
        <w:t>8</w:t>
      </w:r>
      <w:r>
        <w:rPr>
          <w:rFonts w:eastAsia="Malgun Gothic"/>
          <w:lang w:val="en-US" w:eastAsia="zh-CN" w:bidi="ar"/>
        </w:rPr>
        <w:t>] and ETSI GS NFV-IFA008</w:t>
      </w:r>
      <w:r>
        <w:rPr>
          <w:rFonts w:hint="eastAsia" w:eastAsia="Malgun Gothic"/>
          <w:lang w:val="en-US" w:eastAsia="zh-CN" w:bidi="ar"/>
        </w:rPr>
        <w:t xml:space="preserve"> </w:t>
      </w:r>
      <w:r>
        <w:rPr>
          <w:rFonts w:eastAsia="Malgun Gothic"/>
          <w:lang w:val="en-US" w:eastAsia="zh-CN" w:bidi="ar"/>
        </w:rPr>
        <w:t>[</w:t>
      </w:r>
      <w:r>
        <w:rPr>
          <w:rFonts w:hint="eastAsia" w:eastAsia="Malgun Gothic"/>
          <w:lang w:val="en-US" w:eastAsia="zh-CN" w:bidi="ar"/>
        </w:rPr>
        <w:t>9</w:t>
      </w:r>
      <w:r>
        <w:rPr>
          <w:rFonts w:eastAsia="Malgun Gothic"/>
          <w:lang w:val="en-US" w:eastAsia="zh-CN" w:bidi="ar"/>
        </w:rPr>
        <w:t>].</w:t>
      </w:r>
    </w:p>
    <w:p>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cloud deployments that deploy cloud native applications with hyperscale cloud providers. This use case considers the scenarios where the 3GPP management architecture is flexible to support use of ETSI NFV MANO and Non ETSI NFV MANO for the LCM of cloud native network function.</w:t>
      </w:r>
    </w:p>
    <w:p>
      <w:pPr>
        <w:pStyle w:val="6"/>
      </w:pPr>
      <w:bookmarkStart w:id="245" w:name="_Toc25789"/>
      <w:bookmarkStart w:id="246" w:name="_Toc4963"/>
      <w:bookmarkStart w:id="247" w:name="_Toc19401"/>
      <w:bookmarkStart w:id="248" w:name="_Toc18294"/>
      <w:bookmarkStart w:id="249" w:name="_Toc22015"/>
      <w:bookmarkStart w:id="250" w:name="_Toc20497"/>
      <w:bookmarkStart w:id="251" w:name="_Toc22529"/>
      <w:bookmarkStart w:id="252" w:name="_Toc6797"/>
      <w:bookmarkStart w:id="253" w:name="_Toc4446"/>
      <w:r>
        <w:t>5.2.</w:t>
      </w:r>
      <w:r>
        <w:rPr>
          <w:rFonts w:hint="eastAsia" w:eastAsia="宋体"/>
          <w:lang w:val="en-US" w:eastAsia="zh-CN"/>
        </w:rPr>
        <w:t>1</w:t>
      </w:r>
      <w:r>
        <w:t>.2</w:t>
      </w:r>
      <w:r>
        <w:tab/>
      </w:r>
      <w:r>
        <w:t>Potential requirements</w:t>
      </w:r>
      <w:bookmarkEnd w:id="245"/>
      <w:bookmarkEnd w:id="246"/>
      <w:bookmarkEnd w:id="247"/>
      <w:bookmarkEnd w:id="248"/>
      <w:bookmarkEnd w:id="249"/>
      <w:bookmarkEnd w:id="250"/>
      <w:bookmarkEnd w:id="251"/>
      <w:bookmarkEnd w:id="252"/>
      <w:bookmarkEnd w:id="253"/>
    </w:p>
    <w:p>
      <w:r>
        <w:t>REQ_XYZ_LCM-1</w:t>
      </w:r>
      <w:r>
        <w:rPr>
          <w:rFonts w:hint="eastAsia" w:eastAsia="宋体"/>
          <w:lang w:val="en-US" w:eastAsia="zh-CN"/>
        </w:rPr>
        <w:t xml:space="preserve"> </w:t>
      </w:r>
      <w:r>
        <w:t>The XYZ reference point shall support the capability allowing the 3GPP management system to interact with an orchestration and management entity to perform the LCM of cloud native network function.</w:t>
      </w:r>
    </w:p>
    <w:p>
      <w:pPr>
        <w:pStyle w:val="111"/>
        <w:rPr>
          <w:b/>
          <w:bCs/>
        </w:rPr>
      </w:pPr>
      <w:r>
        <w:t>Editor’s note: The term of cloud native network function is not yet defined.</w:t>
      </w:r>
    </w:p>
    <w:p>
      <w:pPr>
        <w:pStyle w:val="6"/>
      </w:pPr>
      <w:bookmarkStart w:id="254" w:name="_Toc18197"/>
      <w:bookmarkStart w:id="255" w:name="_Toc26103"/>
      <w:bookmarkStart w:id="256" w:name="_Toc4316"/>
      <w:bookmarkStart w:id="257" w:name="_Toc2756"/>
      <w:bookmarkStart w:id="258" w:name="_Toc11848"/>
      <w:bookmarkStart w:id="259" w:name="_Toc6440"/>
      <w:bookmarkStart w:id="260" w:name="_Toc26183"/>
      <w:bookmarkStart w:id="261" w:name="_Toc29860"/>
      <w:bookmarkStart w:id="262" w:name="_Toc31198"/>
      <w:r>
        <w:t>5.2.</w:t>
      </w:r>
      <w:r>
        <w:rPr>
          <w:rFonts w:hint="eastAsia" w:eastAsia="宋体"/>
          <w:lang w:val="en-US" w:eastAsia="zh-CN"/>
        </w:rPr>
        <w:t>1</w:t>
      </w:r>
      <w:r>
        <w:t>.3</w:t>
      </w:r>
      <w:r>
        <w:tab/>
      </w:r>
      <w:r>
        <w:t>Potential solutions</w:t>
      </w:r>
      <w:bookmarkEnd w:id="254"/>
      <w:bookmarkEnd w:id="255"/>
      <w:bookmarkEnd w:id="256"/>
      <w:bookmarkEnd w:id="257"/>
      <w:bookmarkEnd w:id="258"/>
      <w:bookmarkEnd w:id="259"/>
      <w:bookmarkEnd w:id="260"/>
      <w:bookmarkEnd w:id="261"/>
      <w:bookmarkEnd w:id="262"/>
    </w:p>
    <w:p>
      <w:r>
        <w:t>Introduce a generic orchestration and management entity that interacts with 3GPP management system for LCM of cloud native network function via the new reference point XYZ (for illustration purpose).</w:t>
      </w:r>
    </w:p>
    <w:p>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pPr>
        <w:ind w:left="1988" w:firstLine="284"/>
        <w:rPr>
          <w:color w:val="000000"/>
          <w:lang w:eastAsia="zh-CN"/>
        </w:rPr>
      </w:pPr>
      <w:r>
        <w:rPr>
          <w:color w:val="000000"/>
          <w:lang w:eastAsia="zh-CN"/>
        </w:rPr>
        <w:pict>
          <v:shape id="_x0000_i1027" o:spt="75" type="#_x0000_t75" style="height:109.5pt;width:273.9pt;" filled="f" stroked="f" coordsize="21600,21600">
            <v:path/>
            <v:fill on="f" focussize="0,0"/>
            <v:stroke on="f"/>
            <v:imagedata r:id="rId9" o:title=""/>
            <o:lock v:ext="edit" rotation="t" aspectratio="t"/>
            <w10:wrap type="none"/>
            <w10:anchorlock/>
          </v:shape>
        </w:pict>
      </w:r>
    </w:p>
    <w:p>
      <w:pPr>
        <w:jc w:val="center"/>
      </w:pPr>
      <w:r>
        <w:t>Figure 5.2.</w:t>
      </w:r>
      <w:r>
        <w:rPr>
          <w:rFonts w:hint="eastAsia" w:eastAsia="宋体"/>
          <w:lang w:val="en-US" w:eastAsia="zh-CN"/>
        </w:rPr>
        <w:t>1</w:t>
      </w:r>
      <w:r>
        <w:t>.3-1 Lifecycle management of cloud native network function</w:t>
      </w:r>
    </w:p>
    <w:p>
      <w:r>
        <w:t>The XYZ reference point includes the interfaces that 3GPP supports today with ETSI NFV MANO but not limited to it, e.g., Kubernetes based API.</w:t>
      </w:r>
    </w:p>
    <w:p>
      <w:pPr>
        <w:ind w:firstLine="200" w:firstLineChars="100"/>
      </w:pPr>
      <w:r>
        <w:rPr>
          <w:color w:val="FF0000"/>
        </w:rPr>
        <w:t>Editor’s note: XYZ is to be determined based on the terminology to use for cloud native network function.</w:t>
      </w:r>
      <w:bookmarkStart w:id="409" w:name="_GoBack"/>
      <w:bookmarkEnd w:id="409"/>
    </w:p>
    <w:p>
      <w:pPr>
        <w:pStyle w:val="5"/>
      </w:pPr>
      <w:bookmarkStart w:id="263" w:name="_Toc15238"/>
      <w:bookmarkStart w:id="264" w:name="_Toc5957"/>
      <w:r>
        <w:t>5.2.</w:t>
      </w:r>
      <w:r>
        <w:rPr>
          <w:rFonts w:hint="default" w:eastAsia="Times New Roman"/>
          <w:lang w:val="en-US" w:eastAsia="zh-CN"/>
        </w:rPr>
        <w:t>2</w:t>
      </w:r>
      <w:r>
        <w:tab/>
      </w:r>
      <w:r>
        <w:rPr>
          <w:rFonts w:hint="default" w:ascii="Arial" w:hAnsi="Arial" w:eastAsia="Times New Roman" w:cs="Times New Roman"/>
          <w:sz w:val="28"/>
          <w:lang w:val="en-US" w:eastAsia="zh-CN" w:bidi="ar-SA"/>
        </w:rPr>
        <w:t>Use case #</w:t>
      </w:r>
      <w:r>
        <w:rPr>
          <w:rFonts w:hint="default" w:ascii="Arial" w:hAnsi="Arial" w:eastAsia="Times New Roman" w:cs="Times New Roman"/>
          <w:sz w:val="28"/>
          <w:lang w:val="en-GB" w:eastAsia="en-US" w:bidi="ar-SA"/>
        </w:rPr>
        <w:t>2</w:t>
      </w:r>
      <w:r>
        <w:rPr>
          <w:rFonts w:hint="default" w:ascii="Arial" w:hAnsi="Arial" w:eastAsia="Times New Roman" w:cs="Times New Roman"/>
          <w:sz w:val="28"/>
          <w:lang w:val="en-US" w:eastAsia="zh-CN" w:bidi="ar-SA"/>
        </w:rPr>
        <w:t>: data streaming for cloud native network function</w:t>
      </w:r>
      <w:bookmarkEnd w:id="263"/>
      <w:bookmarkEnd w:id="264"/>
    </w:p>
    <w:p>
      <w:pPr>
        <w:pStyle w:val="6"/>
      </w:pPr>
      <w:bookmarkStart w:id="265" w:name="_Toc29370"/>
      <w:bookmarkStart w:id="266" w:name="_Toc32584"/>
      <w:r>
        <w:t>5.2.</w:t>
      </w:r>
      <w:r>
        <w:rPr>
          <w:rFonts w:hint="eastAsia" w:eastAsia="宋体"/>
          <w:lang w:val="en-US" w:eastAsia="zh-CN"/>
        </w:rPr>
        <w:t>2</w:t>
      </w:r>
      <w:r>
        <w:t>.1</w:t>
      </w:r>
      <w:r>
        <w:tab/>
      </w:r>
      <w:r>
        <w:t>Description</w:t>
      </w:r>
      <w:bookmarkEnd w:id="265"/>
      <w:bookmarkEnd w:id="266"/>
    </w:p>
    <w:p>
      <w:pPr>
        <w:rPr>
          <w:rFonts w:ascii="Times New Roman" w:hAnsi="Times New Roman" w:eastAsia="宋体" w:cs="Times New Roman"/>
          <w:color w:val="252525"/>
          <w:shd w:val="clear" w:color="auto" w:fill="FFFFFF"/>
        </w:rPr>
      </w:pPr>
      <w:r>
        <w:rPr>
          <w:rFonts w:ascii="Times New Roman" w:hAnsi="Times New Roman" w:eastAsia="宋体" w:cs="Times New Roman"/>
          <w:color w:val="252525"/>
          <w:shd w:val="clear" w:color="auto" w:fill="FFFFFF"/>
        </w:rPr>
        <w:t xml:space="preserve">Currently 3GPP management system support WebSocket based data </w:t>
      </w:r>
      <w:r>
        <w:rPr>
          <w:rFonts w:hint="eastAsia" w:ascii="Times New Roman" w:hAnsi="Times New Roman" w:eastAsia="宋体" w:cs="Times New Roman"/>
          <w:color w:val="252525"/>
          <w:shd w:val="clear" w:color="auto" w:fill="FFFFFF"/>
          <w:lang w:eastAsia="zh-CN"/>
        </w:rPr>
        <w:t>s</w:t>
      </w:r>
      <w:r>
        <w:rPr>
          <w:rFonts w:ascii="Times New Roman" w:hAnsi="Times New Roman" w:eastAsia="宋体" w:cs="Times New Roman"/>
          <w:color w:val="252525"/>
          <w:shd w:val="clear" w:color="auto" w:fill="FFFFFF"/>
        </w:rPr>
        <w:t>treaming for PM, tracing and analytic [</w:t>
      </w:r>
      <w:r>
        <w:rPr>
          <w:rFonts w:hint="eastAsia" w:eastAsia="宋体" w:cs="Times New Roman"/>
          <w:color w:val="252525"/>
          <w:shd w:val="clear" w:color="auto" w:fill="FFFFFF"/>
          <w:lang w:val="en-US" w:eastAsia="zh-CN"/>
        </w:rPr>
        <w:t>10</w:t>
      </w:r>
      <w:r>
        <w:rPr>
          <w:rFonts w:ascii="Times New Roman" w:hAnsi="Times New Roman" w:eastAsia="宋体" w:cs="Times New Roman"/>
          <w:color w:val="252525"/>
          <w:shd w:val="clear" w:color="auto" w:fill="FFFFFF"/>
        </w:rPr>
        <w:t xml:space="preserve">] which establish point-to-point connection between the streaming data reporting MnS consumer and MnS producer. In cloud native deployment, a NF is realized in </w:t>
      </w:r>
      <w:r>
        <w:rPr>
          <w:rFonts w:hint="eastAsia" w:ascii="Times New Roman" w:hAnsi="Times New Roman" w:eastAsia="宋体" w:cs="Times New Roman"/>
          <w:color w:val="252525"/>
          <w:shd w:val="clear" w:color="auto" w:fill="FFFFFF"/>
          <w:lang w:eastAsia="zh-CN"/>
        </w:rPr>
        <w:t>many</w:t>
      </w:r>
      <w:r>
        <w:rPr>
          <w:rFonts w:ascii="Times New Roman" w:hAnsi="Times New Roman" w:eastAsia="宋体" w:cs="Times New Roman"/>
          <w:color w:val="252525"/>
          <w:shd w:val="clear" w:color="auto" w:fill="FFFFFF"/>
        </w:rPr>
        <w:t xml:space="preserve"> micro-services whose workload instances are running </w:t>
      </w:r>
      <w:r>
        <w:rPr>
          <w:rFonts w:ascii="Times New Roman" w:hAnsi="Times New Roman" w:eastAsia="宋体" w:cs="Times New Roma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ind w:firstLine="0" w:firstLineChars="0"/>
        <w:rPr>
          <w:rFonts w:hint="eastAsia"/>
          <w:lang w:val="en-US" w:eastAsia="zh-CN"/>
        </w:rPr>
      </w:pPr>
      <w:r>
        <w:rPr>
          <w:rFonts w:ascii="Times New Roman" w:hAnsi="Times New Roman" w:eastAsia="宋体" w:cs="Times New Roman"/>
          <w:color w:val="252525"/>
          <w:shd w:val="clear" w:color="auto" w:fill="FFFFFF"/>
        </w:rPr>
        <w:t xml:space="preserve">In cloud native deployment, more </w:t>
      </w:r>
      <w:r>
        <w:rPr>
          <w:rFonts w:hint="eastAsia" w:ascii="Times New Roman" w:hAnsi="Times New Roman" w:eastAsia="宋体" w:cs="Times New Roman"/>
          <w:color w:val="151515"/>
          <w:shd w:val="clear" w:color="auto" w:fill="FFFFFF"/>
          <w:lang w:eastAsia="zh-CN"/>
        </w:rPr>
        <w:t>e</w:t>
      </w:r>
      <w:r>
        <w:rPr>
          <w:rFonts w:ascii="Times New Roman" w:hAnsi="Times New Roman" w:eastAsia="宋体" w:cs="Times New Roman"/>
          <w:color w:val="151515"/>
          <w:shd w:val="clear" w:color="auto" w:fill="FFFFFF"/>
        </w:rPr>
        <w:t xml:space="preserve">fficient, highly scalable, and fault-tolerant streaming solution allowing parallel streaming from the micro-services may be needed. Furthermore, </w:t>
      </w:r>
      <w:r>
        <w:rPr>
          <w:rFonts w:ascii="Times New Roman" w:hAnsi="Times New Roman" w:eastAsia="宋体" w:cs="Times New Roman"/>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pPr>
        <w:rPr>
          <w:rFonts w:ascii="Times New Roman" w:hAnsi="Times New Roman" w:eastAsia="宋体" w:cs="Times New Roman"/>
          <w:color w:val="000000"/>
        </w:rPr>
      </w:pPr>
      <w:r>
        <w:rPr>
          <w:rFonts w:ascii="Times New Roman" w:hAnsi="Times New Roman" w:eastAsia="宋体" w:cs="Times New Roman"/>
          <w:lang w:val="en-US"/>
        </w:rPr>
        <w:t xml:space="preserve"> </w:t>
      </w:r>
    </w:p>
    <w:p>
      <w:pPr>
        <w:ind w:firstLine="0" w:firstLineChars="0"/>
      </w:pPr>
    </w:p>
    <w:p>
      <w:pPr>
        <w:pStyle w:val="5"/>
        <w:ind w:left="0" w:firstLine="0"/>
      </w:pPr>
      <w:bookmarkStart w:id="267" w:name="_Toc31498"/>
      <w:bookmarkStart w:id="268" w:name="_Toc1082"/>
      <w:bookmarkStart w:id="269" w:name="_Toc29125"/>
      <w:bookmarkStart w:id="270" w:name="_Toc15928"/>
      <w:bookmarkStart w:id="271" w:name="_Toc20469"/>
      <w:bookmarkStart w:id="272" w:name="_Toc24175"/>
      <w:bookmarkStart w:id="273" w:name="_Toc23616"/>
      <w:bookmarkStart w:id="274" w:name="_Toc5511"/>
      <w:bookmarkStart w:id="275" w:name="_Toc18767"/>
      <w:r>
        <w:t>5.2.x</w:t>
      </w:r>
      <w:r>
        <w:tab/>
      </w:r>
      <w:r>
        <w:t>Use case #x</w:t>
      </w:r>
      <w:bookmarkEnd w:id="234"/>
      <w:bookmarkEnd w:id="235"/>
      <w:bookmarkEnd w:id="267"/>
      <w:bookmarkEnd w:id="268"/>
      <w:bookmarkEnd w:id="269"/>
      <w:bookmarkEnd w:id="270"/>
      <w:bookmarkEnd w:id="271"/>
      <w:bookmarkEnd w:id="272"/>
      <w:bookmarkEnd w:id="273"/>
      <w:bookmarkEnd w:id="274"/>
      <w:bookmarkEnd w:id="275"/>
    </w:p>
    <w:p>
      <w:pPr>
        <w:pStyle w:val="6"/>
      </w:pPr>
      <w:bookmarkStart w:id="276" w:name="_Toc26679"/>
      <w:bookmarkStart w:id="277" w:name="_Toc155781464"/>
      <w:bookmarkStart w:id="278" w:name="_Toc10789"/>
      <w:bookmarkStart w:id="279" w:name="_Toc32547"/>
      <w:bookmarkStart w:id="280" w:name="_Toc8360"/>
      <w:bookmarkStart w:id="281" w:name="_Toc29516"/>
      <w:bookmarkStart w:id="282" w:name="_Toc17186"/>
      <w:bookmarkStart w:id="283" w:name="_Toc10018"/>
      <w:bookmarkStart w:id="284" w:name="_Toc2782"/>
      <w:bookmarkStart w:id="285" w:name="_Toc6701"/>
      <w:bookmarkStart w:id="286" w:name="_Toc8959"/>
      <w:r>
        <w:t>5.2.x.1</w:t>
      </w:r>
      <w:r>
        <w:tab/>
      </w:r>
      <w:r>
        <w:t>Description</w:t>
      </w:r>
      <w:bookmarkEnd w:id="276"/>
      <w:bookmarkEnd w:id="277"/>
      <w:bookmarkEnd w:id="278"/>
      <w:bookmarkEnd w:id="279"/>
      <w:bookmarkEnd w:id="280"/>
      <w:bookmarkEnd w:id="281"/>
      <w:bookmarkEnd w:id="282"/>
      <w:bookmarkEnd w:id="283"/>
      <w:bookmarkEnd w:id="284"/>
      <w:bookmarkEnd w:id="285"/>
      <w:bookmarkEnd w:id="286"/>
    </w:p>
    <w:p>
      <w:pPr>
        <w:pStyle w:val="6"/>
      </w:pPr>
      <w:bookmarkStart w:id="287" w:name="_Toc27879"/>
      <w:bookmarkStart w:id="288" w:name="_Toc1615"/>
      <w:bookmarkStart w:id="289" w:name="_Toc18209"/>
      <w:bookmarkStart w:id="290" w:name="_Toc12691"/>
      <w:bookmarkStart w:id="291" w:name="_Toc20797"/>
      <w:bookmarkStart w:id="292" w:name="_Toc31962"/>
      <w:bookmarkStart w:id="293" w:name="_Toc155781466"/>
      <w:bookmarkStart w:id="294" w:name="_Toc16148"/>
      <w:bookmarkStart w:id="295" w:name="_Toc817"/>
      <w:bookmarkStart w:id="296" w:name="_Toc26203"/>
      <w:bookmarkStart w:id="297" w:name="_Toc24095"/>
      <w:r>
        <w:t>5.2.x.2</w:t>
      </w:r>
      <w:r>
        <w:tab/>
      </w:r>
      <w:r>
        <w:t>Potential requirements</w:t>
      </w:r>
      <w:bookmarkEnd w:id="287"/>
      <w:bookmarkEnd w:id="288"/>
      <w:bookmarkEnd w:id="289"/>
      <w:bookmarkEnd w:id="290"/>
      <w:bookmarkEnd w:id="291"/>
      <w:bookmarkEnd w:id="292"/>
      <w:bookmarkEnd w:id="293"/>
      <w:bookmarkEnd w:id="294"/>
      <w:bookmarkEnd w:id="295"/>
      <w:bookmarkEnd w:id="296"/>
      <w:bookmarkEnd w:id="297"/>
    </w:p>
    <w:p>
      <w:pPr>
        <w:pStyle w:val="6"/>
      </w:pPr>
      <w:bookmarkStart w:id="298" w:name="_Toc3375"/>
      <w:bookmarkStart w:id="299" w:name="_Toc1975"/>
      <w:bookmarkStart w:id="300" w:name="_Toc18992"/>
      <w:bookmarkStart w:id="301" w:name="_Toc28612"/>
      <w:bookmarkStart w:id="302" w:name="_Toc20416"/>
      <w:bookmarkStart w:id="303" w:name="_Toc26252"/>
      <w:bookmarkStart w:id="304" w:name="_Toc155781467"/>
      <w:bookmarkStart w:id="305" w:name="_Toc9822"/>
      <w:bookmarkStart w:id="306" w:name="_Toc15220"/>
      <w:bookmarkStart w:id="307" w:name="_Toc20388"/>
      <w:bookmarkStart w:id="308" w:name="_Toc12707"/>
      <w:r>
        <w:t>5.2.x.3</w:t>
      </w:r>
      <w:r>
        <w:tab/>
      </w:r>
      <w:r>
        <w:t>Potential solutions</w:t>
      </w:r>
      <w:bookmarkEnd w:id="298"/>
      <w:bookmarkEnd w:id="299"/>
      <w:bookmarkEnd w:id="300"/>
      <w:bookmarkEnd w:id="301"/>
      <w:bookmarkEnd w:id="302"/>
      <w:bookmarkEnd w:id="303"/>
      <w:bookmarkEnd w:id="304"/>
      <w:bookmarkEnd w:id="305"/>
      <w:bookmarkEnd w:id="306"/>
      <w:bookmarkEnd w:id="307"/>
      <w:bookmarkEnd w:id="308"/>
    </w:p>
    <w:p>
      <w:pPr>
        <w:pStyle w:val="6"/>
      </w:pPr>
      <w:bookmarkStart w:id="309" w:name="_Toc25801"/>
      <w:bookmarkStart w:id="310" w:name="_Toc19261"/>
      <w:bookmarkStart w:id="311" w:name="_Toc17496"/>
      <w:bookmarkStart w:id="312" w:name="_Toc14965"/>
      <w:bookmarkStart w:id="313" w:name="_Toc6510"/>
      <w:bookmarkStart w:id="314" w:name="_Toc10585"/>
      <w:bookmarkStart w:id="315" w:name="_Toc8362"/>
      <w:bookmarkStart w:id="316" w:name="_Toc21481"/>
      <w:bookmarkStart w:id="317" w:name="_Toc15067"/>
      <w:bookmarkStart w:id="318" w:name="_Toc6025"/>
      <w:r>
        <w:t>5.2.x.4</w:t>
      </w:r>
      <w:r>
        <w:tab/>
      </w:r>
      <w:r>
        <w:t>Evaluation of solutions</w:t>
      </w:r>
      <w:bookmarkEnd w:id="309"/>
      <w:bookmarkEnd w:id="310"/>
      <w:bookmarkEnd w:id="311"/>
      <w:bookmarkEnd w:id="312"/>
      <w:bookmarkEnd w:id="313"/>
      <w:bookmarkEnd w:id="314"/>
      <w:bookmarkEnd w:id="315"/>
      <w:bookmarkEnd w:id="316"/>
      <w:bookmarkEnd w:id="317"/>
      <w:bookmarkEnd w:id="318"/>
    </w:p>
    <w:p>
      <w:pPr>
        <w:pStyle w:val="4"/>
      </w:pPr>
      <w:bookmarkStart w:id="319" w:name="_Toc155781468"/>
      <w:bookmarkStart w:id="320" w:name="_Toc11490"/>
      <w:bookmarkStart w:id="321" w:name="_Toc2705"/>
      <w:bookmarkStart w:id="322" w:name="_Toc19710"/>
      <w:bookmarkStart w:id="323" w:name="_Toc31212"/>
      <w:bookmarkStart w:id="324" w:name="_Toc3905"/>
      <w:bookmarkStart w:id="325" w:name="_Toc24074"/>
      <w:bookmarkStart w:id="326" w:name="_Toc3047"/>
      <w:bookmarkStart w:id="327" w:name="_Toc29413"/>
      <w:bookmarkStart w:id="328" w:name="_Toc27779"/>
      <w:bookmarkStart w:id="329" w:name="_Toc6223"/>
      <w:r>
        <w:t>5.3</w:t>
      </w:r>
      <w:r>
        <w:tab/>
      </w:r>
      <w:r>
        <w:t>Support of different cloud deployment scenarios</w:t>
      </w:r>
      <w:bookmarkEnd w:id="319"/>
      <w:bookmarkEnd w:id="320"/>
      <w:bookmarkEnd w:id="321"/>
      <w:bookmarkEnd w:id="322"/>
      <w:bookmarkEnd w:id="323"/>
      <w:bookmarkEnd w:id="324"/>
      <w:bookmarkEnd w:id="325"/>
      <w:bookmarkEnd w:id="326"/>
      <w:bookmarkEnd w:id="327"/>
      <w:bookmarkEnd w:id="328"/>
      <w:bookmarkEnd w:id="329"/>
    </w:p>
    <w:p>
      <w:pPr>
        <w:pStyle w:val="99"/>
        <w:rPr>
          <w:color w:val="FF0000"/>
        </w:rPr>
      </w:pPr>
      <w:r>
        <w:rPr>
          <w:color w:val="FF0000"/>
        </w:rPr>
        <w:t>Editor's Note: This clause describes the use cases, issues, requirements, and solutions related to WT-3.</w:t>
      </w:r>
    </w:p>
    <w:p>
      <w:pPr>
        <w:pStyle w:val="5"/>
      </w:pPr>
      <w:bookmarkStart w:id="330" w:name="_Toc9584"/>
      <w:bookmarkStart w:id="331" w:name="_Toc5847"/>
      <w:bookmarkStart w:id="332" w:name="_Toc29733"/>
      <w:bookmarkStart w:id="333" w:name="_Toc3824"/>
      <w:bookmarkStart w:id="334" w:name="_Toc11688"/>
      <w:bookmarkStart w:id="335" w:name="_Toc27714"/>
      <w:bookmarkStart w:id="336" w:name="_Toc18233"/>
      <w:bookmarkStart w:id="337" w:name="_Toc155781469"/>
      <w:bookmarkStart w:id="338" w:name="_Toc24362"/>
      <w:bookmarkStart w:id="339" w:name="_Toc1416"/>
      <w:bookmarkStart w:id="340" w:name="_Toc23176"/>
      <w:r>
        <w:t>5.3.x</w:t>
      </w:r>
      <w:r>
        <w:tab/>
      </w:r>
      <w:r>
        <w:t>Use case #x</w:t>
      </w:r>
      <w:bookmarkEnd w:id="330"/>
      <w:bookmarkEnd w:id="331"/>
      <w:bookmarkEnd w:id="332"/>
      <w:bookmarkEnd w:id="333"/>
      <w:bookmarkEnd w:id="334"/>
      <w:bookmarkEnd w:id="335"/>
      <w:bookmarkEnd w:id="336"/>
      <w:bookmarkEnd w:id="337"/>
      <w:bookmarkEnd w:id="338"/>
      <w:bookmarkEnd w:id="339"/>
      <w:bookmarkEnd w:id="340"/>
    </w:p>
    <w:p>
      <w:pPr>
        <w:pStyle w:val="6"/>
      </w:pPr>
      <w:bookmarkStart w:id="341" w:name="_Toc16400"/>
      <w:bookmarkStart w:id="342" w:name="_Toc22525"/>
      <w:bookmarkStart w:id="343" w:name="_Toc5139"/>
      <w:bookmarkStart w:id="344" w:name="_Toc21483"/>
      <w:bookmarkStart w:id="345" w:name="_Toc12012"/>
      <w:bookmarkStart w:id="346" w:name="_Toc8711"/>
      <w:bookmarkStart w:id="347" w:name="_Toc17794"/>
      <w:bookmarkStart w:id="348" w:name="_Toc17099"/>
      <w:bookmarkStart w:id="349" w:name="_Toc23035"/>
      <w:bookmarkStart w:id="350" w:name="_Toc155781470"/>
      <w:bookmarkStart w:id="351" w:name="_Toc31352"/>
      <w:r>
        <w:t>5.3.x.1</w:t>
      </w:r>
      <w:r>
        <w:tab/>
      </w:r>
      <w:r>
        <w:t>Description</w:t>
      </w:r>
      <w:bookmarkEnd w:id="341"/>
      <w:bookmarkEnd w:id="342"/>
      <w:bookmarkEnd w:id="343"/>
      <w:bookmarkEnd w:id="344"/>
      <w:bookmarkEnd w:id="345"/>
      <w:bookmarkEnd w:id="346"/>
      <w:bookmarkEnd w:id="347"/>
      <w:bookmarkEnd w:id="348"/>
      <w:bookmarkEnd w:id="349"/>
      <w:bookmarkEnd w:id="350"/>
      <w:bookmarkEnd w:id="351"/>
    </w:p>
    <w:p>
      <w:pPr>
        <w:pStyle w:val="6"/>
      </w:pPr>
      <w:bookmarkStart w:id="352" w:name="_Toc110"/>
      <w:bookmarkStart w:id="353" w:name="_Toc9186"/>
      <w:bookmarkStart w:id="354" w:name="_Toc6725"/>
      <w:bookmarkStart w:id="355" w:name="_Toc25867"/>
      <w:bookmarkStart w:id="356" w:name="_Toc31887"/>
      <w:bookmarkStart w:id="357" w:name="_Toc23972"/>
      <w:bookmarkStart w:id="358" w:name="_Toc23399"/>
      <w:bookmarkStart w:id="359" w:name="_Toc11760"/>
      <w:bookmarkStart w:id="360" w:name="_Toc1189"/>
      <w:bookmarkStart w:id="361" w:name="_Toc16992"/>
      <w:bookmarkStart w:id="362" w:name="_Toc155781472"/>
      <w:r>
        <w:t>5.3.x.2</w:t>
      </w:r>
      <w:r>
        <w:tab/>
      </w:r>
      <w:r>
        <w:t>Potential requirements</w:t>
      </w:r>
      <w:bookmarkEnd w:id="352"/>
      <w:bookmarkEnd w:id="353"/>
      <w:bookmarkEnd w:id="354"/>
      <w:bookmarkEnd w:id="355"/>
      <w:bookmarkEnd w:id="356"/>
      <w:bookmarkEnd w:id="357"/>
      <w:bookmarkEnd w:id="358"/>
      <w:bookmarkEnd w:id="359"/>
      <w:bookmarkEnd w:id="360"/>
      <w:bookmarkEnd w:id="361"/>
      <w:bookmarkEnd w:id="362"/>
    </w:p>
    <w:p>
      <w:pPr>
        <w:pStyle w:val="6"/>
      </w:pPr>
      <w:bookmarkStart w:id="363" w:name="_Toc27174"/>
      <w:bookmarkStart w:id="364" w:name="_Toc5976"/>
      <w:bookmarkStart w:id="365" w:name="_Toc2950"/>
      <w:bookmarkStart w:id="366" w:name="_Toc25541"/>
      <w:bookmarkStart w:id="367" w:name="_Toc155781473"/>
      <w:bookmarkStart w:id="368" w:name="_Toc17870"/>
      <w:bookmarkStart w:id="369" w:name="_Toc12703"/>
      <w:bookmarkStart w:id="370" w:name="_Toc25116"/>
      <w:bookmarkStart w:id="371" w:name="_Toc6918"/>
      <w:bookmarkStart w:id="372" w:name="_Toc2520"/>
      <w:bookmarkStart w:id="373" w:name="_Toc9306"/>
      <w:r>
        <w:t>5.3.x.3</w:t>
      </w:r>
      <w:r>
        <w:tab/>
      </w:r>
      <w:r>
        <w:t>Potential solutions</w:t>
      </w:r>
      <w:bookmarkEnd w:id="363"/>
      <w:bookmarkEnd w:id="364"/>
      <w:bookmarkEnd w:id="365"/>
      <w:bookmarkEnd w:id="366"/>
      <w:bookmarkEnd w:id="367"/>
      <w:bookmarkEnd w:id="368"/>
      <w:bookmarkEnd w:id="369"/>
      <w:bookmarkEnd w:id="370"/>
      <w:bookmarkEnd w:id="371"/>
      <w:bookmarkEnd w:id="372"/>
      <w:bookmarkEnd w:id="373"/>
    </w:p>
    <w:p>
      <w:pPr>
        <w:pStyle w:val="6"/>
      </w:pPr>
      <w:bookmarkStart w:id="374" w:name="_Toc28634"/>
      <w:bookmarkStart w:id="375" w:name="_Toc28560"/>
      <w:bookmarkStart w:id="376" w:name="_Toc9403"/>
      <w:bookmarkStart w:id="377" w:name="_Toc1789"/>
      <w:bookmarkStart w:id="378" w:name="_Toc2685"/>
      <w:bookmarkStart w:id="379" w:name="_Toc2220"/>
      <w:bookmarkStart w:id="380" w:name="_Toc31099"/>
      <w:bookmarkStart w:id="381" w:name="_Toc21821"/>
      <w:bookmarkStart w:id="382" w:name="_Toc32384"/>
      <w:bookmarkStart w:id="383" w:name="_Toc4494"/>
      <w:r>
        <w:t>5.3.x.4</w:t>
      </w:r>
      <w:r>
        <w:tab/>
      </w:r>
      <w:r>
        <w:t>Evaluation of solutions</w:t>
      </w:r>
      <w:bookmarkEnd w:id="374"/>
      <w:bookmarkEnd w:id="375"/>
      <w:bookmarkEnd w:id="376"/>
      <w:bookmarkEnd w:id="377"/>
      <w:bookmarkEnd w:id="378"/>
      <w:bookmarkEnd w:id="379"/>
      <w:bookmarkEnd w:id="380"/>
      <w:bookmarkEnd w:id="381"/>
      <w:bookmarkEnd w:id="382"/>
      <w:bookmarkEnd w:id="383"/>
    </w:p>
    <w:p>
      <w:pPr>
        <w:pStyle w:val="3"/>
        <w:ind w:left="0" w:firstLine="0"/>
      </w:pPr>
      <w:bookmarkStart w:id="384" w:name="_Toc9465"/>
      <w:bookmarkStart w:id="385" w:name="_Toc16908"/>
      <w:bookmarkStart w:id="386" w:name="_Toc15938"/>
      <w:bookmarkStart w:id="387" w:name="_Toc11574"/>
      <w:bookmarkStart w:id="388" w:name="_Toc155781475"/>
      <w:bookmarkStart w:id="389" w:name="_Toc9621"/>
      <w:bookmarkStart w:id="390" w:name="_Toc16767"/>
      <w:bookmarkStart w:id="391" w:name="_Toc20030"/>
      <w:bookmarkStart w:id="392" w:name="_Toc4372"/>
      <w:bookmarkStart w:id="393" w:name="_Toc14538"/>
      <w:bookmarkStart w:id="394" w:name="_Toc14645"/>
      <w:r>
        <w:t xml:space="preserve">6 </w:t>
      </w:r>
      <w:r>
        <w:tab/>
      </w:r>
      <w:r>
        <w:tab/>
      </w:r>
      <w:r>
        <w:tab/>
      </w:r>
      <w:r>
        <w:t>Conclusions and recommendations</w:t>
      </w:r>
      <w:bookmarkEnd w:id="384"/>
      <w:bookmarkEnd w:id="385"/>
      <w:bookmarkEnd w:id="386"/>
      <w:bookmarkEnd w:id="387"/>
      <w:bookmarkEnd w:id="388"/>
      <w:bookmarkEnd w:id="389"/>
      <w:bookmarkEnd w:id="390"/>
      <w:bookmarkEnd w:id="391"/>
      <w:bookmarkEnd w:id="392"/>
      <w:bookmarkEnd w:id="393"/>
      <w:bookmarkEnd w:id="394"/>
    </w:p>
    <w:p>
      <w:r>
        <w:rPr>
          <w:color w:val="FF0000"/>
        </w:rPr>
        <w:t>Editor's Note: This clause captures the conclusions and the recommendations of the study.</w:t>
      </w:r>
    </w:p>
    <w:p/>
    <w:p>
      <w:pPr>
        <w:pStyle w:val="12"/>
      </w:pPr>
      <w:r>
        <w:br w:type="page"/>
      </w:r>
      <w:bookmarkStart w:id="395" w:name="_Toc25484"/>
      <w:bookmarkStart w:id="396" w:name="_Toc14436"/>
      <w:bookmarkStart w:id="397" w:name="_Toc5647"/>
      <w:bookmarkStart w:id="398" w:name="_Toc5251"/>
      <w:bookmarkStart w:id="399" w:name="_Toc156317725"/>
      <w:bookmarkStart w:id="400" w:name="_Toc8486"/>
      <w:bookmarkStart w:id="401" w:name="_Toc29417"/>
      <w:bookmarkStart w:id="402" w:name="_Toc18206"/>
      <w:bookmarkStart w:id="403" w:name="_Toc12444"/>
      <w:bookmarkStart w:id="404" w:name="_Toc6301"/>
      <w:bookmarkStart w:id="405" w:name="_Toc12787"/>
      <w:r>
        <w:t>Annex &lt;X&gt;:</w:t>
      </w:r>
      <w:r>
        <w:br w:type="textWrapping"/>
      </w:r>
      <w:r>
        <w:t>Change history</w:t>
      </w:r>
      <w:bookmarkEnd w:id="395"/>
      <w:bookmarkEnd w:id="396"/>
      <w:bookmarkEnd w:id="397"/>
      <w:bookmarkEnd w:id="398"/>
      <w:bookmarkEnd w:id="399"/>
      <w:bookmarkEnd w:id="400"/>
      <w:bookmarkEnd w:id="401"/>
      <w:bookmarkEnd w:id="402"/>
      <w:bookmarkEnd w:id="403"/>
      <w:bookmarkEnd w:id="404"/>
      <w:bookmarkEnd w:id="405"/>
      <w:bookmarkStart w:id="406" w:name="historyclause"/>
      <w:bookmarkEnd w:id="40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2024-01</w:t>
            </w:r>
          </w:p>
        </w:tc>
        <w:tc>
          <w:tcPr>
            <w:tcW w:w="800" w:type="dxa"/>
            <w:shd w:val="solid" w:color="FFFFFF" w:fill="auto"/>
          </w:tcPr>
          <w:p>
            <w:pPr>
              <w:pStyle w:val="104"/>
              <w:rPr>
                <w:sz w:val="16"/>
                <w:szCs w:val="16"/>
              </w:rPr>
            </w:pPr>
            <w:r>
              <w:rPr>
                <w:sz w:val="16"/>
                <w:szCs w:val="16"/>
              </w:rPr>
              <w:t>SA5#153</w:t>
            </w:r>
          </w:p>
        </w:tc>
        <w:tc>
          <w:tcPr>
            <w:tcW w:w="1094" w:type="dxa"/>
            <w:shd w:val="solid" w:color="FFFFFF" w:fill="auto"/>
          </w:tcPr>
          <w:p>
            <w:pPr>
              <w:pStyle w:val="104"/>
              <w:rPr>
                <w:sz w:val="16"/>
                <w:szCs w:val="16"/>
              </w:rPr>
            </w:pPr>
            <w:r>
              <w:rPr>
                <w:sz w:val="16"/>
                <w:szCs w:val="16"/>
              </w:rPr>
              <w:t>S5-241053</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2024-02</w:t>
            </w:r>
          </w:p>
        </w:tc>
        <w:tc>
          <w:tcPr>
            <w:tcW w:w="800" w:type="dxa"/>
            <w:shd w:val="solid" w:color="FFFFFF" w:fill="auto"/>
          </w:tcPr>
          <w:p>
            <w:pPr>
              <w:pStyle w:val="104"/>
              <w:rPr>
                <w:sz w:val="16"/>
                <w:szCs w:val="16"/>
              </w:rPr>
            </w:pPr>
            <w:r>
              <w:rPr>
                <w:rFonts w:hint="eastAsia"/>
                <w:sz w:val="16"/>
                <w:szCs w:val="16"/>
              </w:rPr>
              <w:t>SA5#153</w:t>
            </w:r>
          </w:p>
        </w:tc>
        <w:tc>
          <w:tcPr>
            <w:tcW w:w="1094" w:type="dxa"/>
            <w:shd w:val="solid" w:color="FFFFFF" w:fill="auto"/>
          </w:tcPr>
          <w:p>
            <w:pPr>
              <w:pStyle w:val="104"/>
              <w:rPr>
                <w:sz w:val="16"/>
                <w:szCs w:val="16"/>
              </w:rPr>
            </w:pPr>
            <w:r>
              <w:rPr>
                <w:rFonts w:hint="eastAsia"/>
                <w:sz w:val="16"/>
                <w:szCs w:val="16"/>
              </w:rPr>
              <w:t>S5-241054</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sz w:val="16"/>
                <w:szCs w:val="16"/>
              </w:rPr>
              <w:t>Add TR structure</w:t>
            </w:r>
          </w:p>
        </w:tc>
        <w:tc>
          <w:tcPr>
            <w:tcW w:w="708" w:type="dxa"/>
            <w:shd w:val="solid" w:color="FFFFFF" w:fill="auto"/>
          </w:tcPr>
          <w:p>
            <w:pPr>
              <w:pStyle w:val="104"/>
              <w:rPr>
                <w:rFonts w:hint="default" w:eastAsia="宋体"/>
                <w:sz w:val="16"/>
                <w:szCs w:val="16"/>
                <w:lang w:val="en-US" w:eastAsia="zh-CN"/>
              </w:rPr>
            </w:pPr>
            <w:bookmarkStart w:id="407" w:name="OLE_LINK2"/>
            <w:r>
              <w:rPr>
                <w:rFonts w:hint="eastAsia" w:eastAsia="宋体"/>
                <w:sz w:val="16"/>
                <w:szCs w:val="16"/>
                <w:lang w:val="en-US" w:eastAsia="zh-CN"/>
              </w:rPr>
              <w:t>0.1.0</w:t>
            </w:r>
            <w:bookmarkEnd w:id="407"/>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2024-04</w:t>
            </w:r>
          </w:p>
        </w:tc>
        <w:tc>
          <w:tcPr>
            <w:tcW w:w="800" w:type="dxa"/>
            <w:vMerge w:val="restart"/>
            <w:shd w:val="solid" w:color="FFFFFF" w:fill="auto"/>
          </w:tcPr>
          <w:p>
            <w:pPr>
              <w:pStyle w:val="104"/>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4</w:t>
            </w:r>
          </w:p>
        </w:tc>
        <w:tc>
          <w:tcPr>
            <w:tcW w:w="1094" w:type="dxa"/>
            <w:shd w:val="solid" w:color="FFFFFF" w:fill="auto"/>
          </w:tcPr>
          <w:p>
            <w:pPr>
              <w:pStyle w:val="104"/>
              <w:rPr>
                <w:rFonts w:hint="eastAsia"/>
                <w:sz w:val="16"/>
                <w:szCs w:val="16"/>
              </w:rPr>
            </w:pPr>
            <w:r>
              <w:rPr>
                <w:rFonts w:hint="eastAsia"/>
                <w:sz w:val="16"/>
                <w:szCs w:val="16"/>
              </w:rPr>
              <w:t xml:space="preserve">S5-241961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eastAsia="宋体"/>
                <w:sz w:val="16"/>
                <w:szCs w:val="16"/>
                <w:lang w:val="en-US" w:eastAsia="zh-CN"/>
              </w:rPr>
              <w:t>Add</w:t>
            </w:r>
            <w:r>
              <w:rPr>
                <w:rFonts w:hint="eastAsia"/>
                <w:sz w:val="16"/>
                <w:szCs w:val="16"/>
              </w:rPr>
              <w:t xml:space="preserve"> Scope</w:t>
            </w:r>
          </w:p>
        </w:tc>
        <w:tc>
          <w:tcPr>
            <w:tcW w:w="708" w:type="dxa"/>
            <w:vMerge w:val="restart"/>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S5-241962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Add terms for VNF generic OAM function</w:t>
            </w:r>
          </w:p>
        </w:tc>
        <w:tc>
          <w:tcPr>
            <w:tcW w:w="708" w:type="dxa"/>
            <w:vMerge w:val="continue"/>
            <w:shd w:val="solid" w:color="FFFFFF" w:fill="auto"/>
          </w:tcPr>
          <w:p>
            <w:pPr>
              <w:pStyle w:val="104"/>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S5-241963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Add Background of VNF generic OAM functions</w:t>
            </w:r>
          </w:p>
        </w:tc>
        <w:tc>
          <w:tcPr>
            <w:tcW w:w="708" w:type="dxa"/>
            <w:vMerge w:val="continue"/>
            <w:shd w:val="solid" w:color="FFFFFF" w:fill="auto"/>
          </w:tcPr>
          <w:p>
            <w:pPr>
              <w:pStyle w:val="104"/>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S5-241874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eastAsia="Times New Roman"/>
                <w:sz w:val="16"/>
                <w:szCs w:val="16"/>
                <w:lang w:val="en-US" w:eastAsia="zh-CN"/>
              </w:rPr>
            </w:pPr>
            <w:bookmarkStart w:id="408" w:name="OLE_LINK1"/>
            <w:r>
              <w:rPr>
                <w:rFonts w:hint="eastAsia" w:eastAsia="Times New Roman"/>
                <w:sz w:val="16"/>
                <w:szCs w:val="16"/>
                <w:lang w:val="en-US" w:eastAsia="zh-CN"/>
              </w:rPr>
              <w:t xml:space="preserve">Add </w:t>
            </w:r>
            <w:r>
              <w:rPr>
                <w:rFonts w:hint="eastAsia"/>
                <w:sz w:val="16"/>
                <w:szCs w:val="16"/>
              </w:rPr>
              <w:t>new use case</w:t>
            </w:r>
            <w:r>
              <w:rPr>
                <w:rFonts w:hint="eastAsia" w:eastAsia="宋体"/>
                <w:sz w:val="16"/>
                <w:szCs w:val="16"/>
                <w:lang w:val="en-US" w:eastAsia="zh-CN"/>
              </w:rPr>
              <w:t xml:space="preserve"> d</w:t>
            </w:r>
            <w:r>
              <w:rPr>
                <w:rFonts w:hint="eastAsia" w:eastAsia="Times New Roman"/>
                <w:sz w:val="16"/>
                <w:szCs w:val="16"/>
                <w:lang w:val="en-US" w:eastAsia="zh-CN"/>
              </w:rPr>
              <w:t>escription</w:t>
            </w:r>
            <w:r>
              <w:rPr>
                <w:rFonts w:hint="eastAsia" w:eastAsia="宋体"/>
                <w:sz w:val="16"/>
                <w:szCs w:val="16"/>
                <w:lang w:val="en-US" w:eastAsia="zh-CN"/>
              </w:rPr>
              <w:t xml:space="preserve"> </w:t>
            </w:r>
            <w:bookmarkEnd w:id="408"/>
            <w:r>
              <w:rPr>
                <w:rFonts w:hint="eastAsia" w:eastAsia="宋体"/>
                <w:sz w:val="16"/>
                <w:szCs w:val="16"/>
                <w:lang w:val="en-US" w:eastAsia="zh-CN"/>
              </w:rPr>
              <w:t xml:space="preserve">on </w:t>
            </w:r>
            <w:r>
              <w:rPr>
                <w:rFonts w:hint="eastAsia"/>
                <w:sz w:val="16"/>
                <w:szCs w:val="16"/>
              </w:rPr>
              <w:t>Cloud-native VNF configuration management</w:t>
            </w:r>
            <w:r>
              <w:rPr>
                <w:rFonts w:hint="eastAsia" w:eastAsia="Times New Roman"/>
                <w:sz w:val="16"/>
                <w:szCs w:val="16"/>
                <w:lang w:val="en-US" w:eastAsia="zh-CN"/>
              </w:rPr>
              <w:t xml:space="preserve"> </w:t>
            </w:r>
          </w:p>
        </w:tc>
        <w:tc>
          <w:tcPr>
            <w:tcW w:w="708" w:type="dxa"/>
            <w:vMerge w:val="continue"/>
            <w:shd w:val="solid" w:color="FFFFFF" w:fill="auto"/>
          </w:tcPr>
          <w:p>
            <w:pPr>
              <w:pStyle w:val="104"/>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S5-241970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eastAsia="宋体"/>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4"/>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S5-242164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eastAsia="Times New Roman"/>
                <w:sz w:val="16"/>
                <w:szCs w:val="16"/>
                <w:lang w:val="en-US" w:eastAsia="zh-CN"/>
              </w:rPr>
              <w:t xml:space="preserve">Add </w:t>
            </w:r>
            <w:r>
              <w:rPr>
                <w:rFonts w:hint="eastAsia"/>
                <w:sz w:val="16"/>
                <w:szCs w:val="16"/>
              </w:rPr>
              <w:t>new use case</w:t>
            </w:r>
            <w:r>
              <w:rPr>
                <w:rFonts w:hint="eastAsia" w:eastAsia="宋体"/>
                <w:sz w:val="16"/>
                <w:szCs w:val="16"/>
                <w:lang w:val="en-US" w:eastAsia="zh-CN"/>
              </w:rPr>
              <w:t xml:space="preserve"> d</w:t>
            </w:r>
            <w:r>
              <w:rPr>
                <w:rFonts w:hint="eastAsia" w:eastAsia="Times New Roman"/>
                <w:sz w:val="16"/>
                <w:szCs w:val="16"/>
                <w:lang w:val="en-US"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4"/>
              <w:rPr>
                <w:rFonts w:hint="eastAsia" w:eastAsia="宋体"/>
                <w:sz w:val="16"/>
                <w:szCs w:val="16"/>
                <w:lang w:val="en-US" w:eastAsia="zh-CN"/>
              </w:rPr>
            </w:pPr>
          </w:p>
        </w:tc>
      </w:tr>
    </w:tbl>
    <w:p/>
    <w:p>
      <w:pPr>
        <w:pStyle w:val="128"/>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V0.2.0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010C3DC8"/>
    <w:rsid w:val="01474EA6"/>
    <w:rsid w:val="01DA7C98"/>
    <w:rsid w:val="023B6A38"/>
    <w:rsid w:val="05654966"/>
    <w:rsid w:val="0597643A"/>
    <w:rsid w:val="06914AB6"/>
    <w:rsid w:val="06B63A32"/>
    <w:rsid w:val="076E6040"/>
    <w:rsid w:val="078A6CA2"/>
    <w:rsid w:val="07EA7807"/>
    <w:rsid w:val="093B1AB4"/>
    <w:rsid w:val="09A301DE"/>
    <w:rsid w:val="09F25D5F"/>
    <w:rsid w:val="0B591E2E"/>
    <w:rsid w:val="0BB66944"/>
    <w:rsid w:val="0C1F08F2"/>
    <w:rsid w:val="0C741C5C"/>
    <w:rsid w:val="0CCB0A0B"/>
    <w:rsid w:val="10A4146A"/>
    <w:rsid w:val="12936308"/>
    <w:rsid w:val="13B576E5"/>
    <w:rsid w:val="155F7720"/>
    <w:rsid w:val="17C11489"/>
    <w:rsid w:val="1A0A259C"/>
    <w:rsid w:val="1AF26D42"/>
    <w:rsid w:val="1D4C369E"/>
    <w:rsid w:val="1D663D28"/>
    <w:rsid w:val="1D854AFC"/>
    <w:rsid w:val="1DE67EEF"/>
    <w:rsid w:val="1DF7046D"/>
    <w:rsid w:val="1E011EC8"/>
    <w:rsid w:val="1F79042F"/>
    <w:rsid w:val="1FAF2E88"/>
    <w:rsid w:val="20327BDE"/>
    <w:rsid w:val="2251345B"/>
    <w:rsid w:val="23E53872"/>
    <w:rsid w:val="24117BB9"/>
    <w:rsid w:val="247A3D65"/>
    <w:rsid w:val="24E87C1C"/>
    <w:rsid w:val="254F5042"/>
    <w:rsid w:val="26217022"/>
    <w:rsid w:val="28612834"/>
    <w:rsid w:val="28BE14E7"/>
    <w:rsid w:val="29A504DF"/>
    <w:rsid w:val="2A070421"/>
    <w:rsid w:val="2A174F9B"/>
    <w:rsid w:val="2A8049CB"/>
    <w:rsid w:val="2ACF1F33"/>
    <w:rsid w:val="2CD53B9A"/>
    <w:rsid w:val="2CE72BBB"/>
    <w:rsid w:val="2E8C546A"/>
    <w:rsid w:val="2ED15F5E"/>
    <w:rsid w:val="2F6E12E0"/>
    <w:rsid w:val="2FF83FFE"/>
    <w:rsid w:val="30004F88"/>
    <w:rsid w:val="31CB614C"/>
    <w:rsid w:val="326D0948"/>
    <w:rsid w:val="32B46B3E"/>
    <w:rsid w:val="32B92FC6"/>
    <w:rsid w:val="356A0331"/>
    <w:rsid w:val="36E3211C"/>
    <w:rsid w:val="37D75D30"/>
    <w:rsid w:val="38D75A4F"/>
    <w:rsid w:val="39E27206"/>
    <w:rsid w:val="3A865A1C"/>
    <w:rsid w:val="3C0C3393"/>
    <w:rsid w:val="3C306A4A"/>
    <w:rsid w:val="3D6A127C"/>
    <w:rsid w:val="3D7808A5"/>
    <w:rsid w:val="3F112386"/>
    <w:rsid w:val="3F2932B0"/>
    <w:rsid w:val="3F3B0FCC"/>
    <w:rsid w:val="41076FBE"/>
    <w:rsid w:val="41262559"/>
    <w:rsid w:val="423B3B37"/>
    <w:rsid w:val="42573468"/>
    <w:rsid w:val="44307B77"/>
    <w:rsid w:val="44357175"/>
    <w:rsid w:val="452C1C8C"/>
    <w:rsid w:val="466C2618"/>
    <w:rsid w:val="47175473"/>
    <w:rsid w:val="489D137C"/>
    <w:rsid w:val="48B956E0"/>
    <w:rsid w:val="490004CB"/>
    <w:rsid w:val="49244D8F"/>
    <w:rsid w:val="4B876778"/>
    <w:rsid w:val="4F036A2F"/>
    <w:rsid w:val="4FF377A9"/>
    <w:rsid w:val="502E79F8"/>
    <w:rsid w:val="51E909F0"/>
    <w:rsid w:val="52B54C41"/>
    <w:rsid w:val="536072D8"/>
    <w:rsid w:val="546E6190"/>
    <w:rsid w:val="54982858"/>
    <w:rsid w:val="561B7151"/>
    <w:rsid w:val="56B70654"/>
    <w:rsid w:val="589A626B"/>
    <w:rsid w:val="5ABE26ED"/>
    <w:rsid w:val="5CF3268D"/>
    <w:rsid w:val="5D5104A8"/>
    <w:rsid w:val="5DEC06A6"/>
    <w:rsid w:val="5E222AB4"/>
    <w:rsid w:val="5E222D7F"/>
    <w:rsid w:val="60465003"/>
    <w:rsid w:val="60923DFD"/>
    <w:rsid w:val="63515EFF"/>
    <w:rsid w:val="645657AD"/>
    <w:rsid w:val="64775CE1"/>
    <w:rsid w:val="65803F95"/>
    <w:rsid w:val="66A42A73"/>
    <w:rsid w:val="66B6078F"/>
    <w:rsid w:val="671E273D"/>
    <w:rsid w:val="6843121A"/>
    <w:rsid w:val="69842EAC"/>
    <w:rsid w:val="6D095C70"/>
    <w:rsid w:val="6D1A178E"/>
    <w:rsid w:val="6D480FD8"/>
    <w:rsid w:val="6E4459F8"/>
    <w:rsid w:val="6EB105AA"/>
    <w:rsid w:val="70157E72"/>
    <w:rsid w:val="70483B44"/>
    <w:rsid w:val="73651863"/>
    <w:rsid w:val="75D2195C"/>
    <w:rsid w:val="7A173EB7"/>
    <w:rsid w:val="7A3D151B"/>
    <w:rsid w:val="7A6077CA"/>
    <w:rsid w:val="7B2F0F06"/>
    <w:rsid w:val="7B9E3410"/>
    <w:rsid w:val="7BC4481A"/>
    <w:rsid w:val="7BDF0ACE"/>
    <w:rsid w:val="7D7A4821"/>
    <w:rsid w:val="7DC73FEB"/>
    <w:rsid w:val="7EA117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paragraph" w:customStyle="1" w:styleId="166">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1015</Words>
  <Characters>5787</Characters>
  <Lines>48</Lines>
  <Paragraphs>13</Paragraphs>
  <TotalTime>3</TotalTime>
  <ScaleCrop>false</ScaleCrop>
  <LinksUpToDate>false</LinksUpToDate>
  <CharactersWithSpaces>6789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Guangjing Cao</cp:lastModifiedBy>
  <cp:lastPrinted>2019-02-25T14:05:00Z</cp:lastPrinted>
  <dcterms:modified xsi:type="dcterms:W3CDTF">2024-04-22T10:42:13Z</dcterms:modified>
  <dc:subject>&lt;Title 1; Title 2&gt; (Release 14 | 13 |12)</dc:subject>
  <dc:title>3GPP TS ab.cde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